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28A" w:rsidRPr="007535F5" w:rsidRDefault="00FA304C" w:rsidP="00FA30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35F5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  <w:r w:rsidR="0032728A" w:rsidRPr="007535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14850" w:type="dxa"/>
        <w:tblLook w:val="04A0"/>
      </w:tblPr>
      <w:tblGrid>
        <w:gridCol w:w="696"/>
        <w:gridCol w:w="2465"/>
        <w:gridCol w:w="103"/>
        <w:gridCol w:w="2924"/>
        <w:gridCol w:w="156"/>
        <w:gridCol w:w="30"/>
        <w:gridCol w:w="3625"/>
        <w:gridCol w:w="304"/>
        <w:gridCol w:w="15"/>
        <w:gridCol w:w="2268"/>
        <w:gridCol w:w="2264"/>
      </w:tblGrid>
      <w:tr w:rsidR="00F309D0" w:rsidRPr="007535F5" w:rsidTr="00CC743A">
        <w:trPr>
          <w:cantSplit/>
          <w:trHeight w:val="1134"/>
        </w:trPr>
        <w:tc>
          <w:tcPr>
            <w:tcW w:w="696" w:type="dxa"/>
          </w:tcPr>
          <w:p w:rsidR="00F309D0" w:rsidRPr="007535F5" w:rsidRDefault="00F309D0" w:rsidP="00A004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309D0" w:rsidRPr="007535F5" w:rsidRDefault="00F309D0" w:rsidP="00A004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35F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465" w:type="dxa"/>
          </w:tcPr>
          <w:p w:rsidR="00F309D0" w:rsidRPr="007535F5" w:rsidRDefault="00F309D0" w:rsidP="00A004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309D0" w:rsidRPr="007535F5" w:rsidRDefault="00F309D0" w:rsidP="00A004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35F5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  <w:p w:rsidR="00F309D0" w:rsidRPr="007535F5" w:rsidRDefault="00F309D0" w:rsidP="00A004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27" w:type="dxa"/>
            <w:gridSpan w:val="2"/>
          </w:tcPr>
          <w:p w:rsidR="00F309D0" w:rsidRPr="007535F5" w:rsidRDefault="00F309D0" w:rsidP="00527B2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35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F309D0" w:rsidRPr="007535F5" w:rsidRDefault="00F309D0" w:rsidP="00244C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35F5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понятия</w:t>
            </w:r>
          </w:p>
          <w:p w:rsidR="00F309D0" w:rsidRPr="007535F5" w:rsidRDefault="00F309D0" w:rsidP="00A004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11" w:type="dxa"/>
            <w:gridSpan w:val="3"/>
          </w:tcPr>
          <w:p w:rsidR="00F309D0" w:rsidRPr="007535F5" w:rsidRDefault="00F309D0" w:rsidP="00A004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309D0" w:rsidRPr="007535F5" w:rsidRDefault="00F309D0" w:rsidP="00A004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35F5"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Планируемые результаты</w:t>
            </w:r>
          </w:p>
          <w:p w:rsidR="00F309D0" w:rsidRPr="007535F5" w:rsidRDefault="00F309D0" w:rsidP="00A004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309D0" w:rsidRPr="007535F5" w:rsidRDefault="00F309D0" w:rsidP="00A004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87" w:type="dxa"/>
            <w:gridSpan w:val="3"/>
          </w:tcPr>
          <w:p w:rsidR="009D5C41" w:rsidRPr="007535F5" w:rsidRDefault="009D5C41" w:rsidP="009D5C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309D0" w:rsidRPr="007535F5" w:rsidRDefault="00F309D0" w:rsidP="009D5C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35F5">
              <w:rPr>
                <w:rFonts w:ascii="Times New Roman" w:hAnsi="Times New Roman" w:cs="Times New Roman"/>
                <w:b/>
                <w:sz w:val="28"/>
                <w:szCs w:val="28"/>
              </w:rPr>
              <w:t>Мониторинг</w:t>
            </w:r>
          </w:p>
        </w:tc>
        <w:tc>
          <w:tcPr>
            <w:tcW w:w="2264" w:type="dxa"/>
          </w:tcPr>
          <w:p w:rsidR="009D5C41" w:rsidRPr="007535F5" w:rsidRDefault="009D5C41" w:rsidP="00F309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309D0" w:rsidRPr="007535F5" w:rsidRDefault="00F309D0" w:rsidP="00F309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35F5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F309D0" w:rsidRPr="007535F5" w:rsidTr="00A83925">
        <w:trPr>
          <w:cantSplit/>
          <w:trHeight w:val="534"/>
        </w:trPr>
        <w:tc>
          <w:tcPr>
            <w:tcW w:w="14850" w:type="dxa"/>
            <w:gridSpan w:val="11"/>
          </w:tcPr>
          <w:p w:rsidR="00F309D0" w:rsidRDefault="00A83925" w:rsidP="00F309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925"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 (аксиомы стереометрии и их следствия) (5часов)</w:t>
            </w:r>
          </w:p>
          <w:p w:rsidR="00A83925" w:rsidRPr="00A83925" w:rsidRDefault="00A83925" w:rsidP="00A83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92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Основные цели:</w:t>
            </w:r>
            <w:r w:rsidRPr="00A83925">
              <w:rPr>
                <w:rFonts w:ascii="Times New Roman" w:hAnsi="Times New Roman" w:cs="Times New Roman"/>
                <w:sz w:val="24"/>
                <w:szCs w:val="24"/>
              </w:rPr>
              <w:t xml:space="preserve">  создать условия учащимся </w:t>
            </w:r>
            <w:proofErr w:type="gramStart"/>
            <w:r w:rsidRPr="00A83925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A83925">
              <w:rPr>
                <w:rFonts w:ascii="Times New Roman" w:hAnsi="Times New Roman" w:cs="Times New Roman"/>
                <w:sz w:val="24"/>
                <w:szCs w:val="24"/>
              </w:rPr>
              <w:t xml:space="preserve">:  </w:t>
            </w:r>
          </w:p>
          <w:p w:rsidR="00A83925" w:rsidRPr="00A83925" w:rsidRDefault="00A83925" w:rsidP="00A83925">
            <w:pPr>
              <w:numPr>
                <w:ilvl w:val="0"/>
                <w:numId w:val="42"/>
              </w:numPr>
              <w:tabs>
                <w:tab w:val="clear" w:pos="720"/>
                <w:tab w:val="num" w:pos="360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39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Формирования представлений</w:t>
            </w:r>
            <w:r w:rsidRPr="00A83925">
              <w:rPr>
                <w:rFonts w:ascii="Times New Roman" w:hAnsi="Times New Roman" w:cs="Times New Roman"/>
                <w:sz w:val="24"/>
                <w:szCs w:val="24"/>
              </w:rPr>
              <w:t xml:space="preserve"> о построение геометрии как науки и, в частности, стереометрии; об аксиоматическом способе построения геометрии;</w:t>
            </w:r>
          </w:p>
          <w:p w:rsidR="00A83925" w:rsidRPr="00A83925" w:rsidRDefault="00A83925" w:rsidP="00A83925">
            <w:pPr>
              <w:numPr>
                <w:ilvl w:val="0"/>
                <w:numId w:val="42"/>
              </w:numPr>
              <w:tabs>
                <w:tab w:val="clear" w:pos="720"/>
                <w:tab w:val="num" w:pos="360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39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Овладения умением </w:t>
            </w:r>
            <w:r w:rsidRPr="00A83925">
              <w:rPr>
                <w:rFonts w:ascii="Times New Roman" w:hAnsi="Times New Roman" w:cs="Times New Roman"/>
                <w:sz w:val="24"/>
                <w:szCs w:val="24"/>
              </w:rPr>
              <w:t xml:space="preserve">изображать все способы взаимного расположения точек, прямых и плоскостей в пространстве, иметь представление о параллельном проектировании, способах изображения пространственных тел. </w:t>
            </w:r>
          </w:p>
          <w:p w:rsidR="00A83925" w:rsidRPr="00A83925" w:rsidRDefault="00A83925" w:rsidP="00A83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9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Овладения умением</w:t>
            </w:r>
            <w:r w:rsidRPr="00A83925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доказательные рассуждения в ходе решения стереометрических задач с применением аксиом стереометрии и следствий из них.   </w:t>
            </w:r>
          </w:p>
          <w:p w:rsidR="00A83925" w:rsidRPr="00A83925" w:rsidRDefault="00A83925" w:rsidP="00A83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92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839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рассмотрение </w:t>
            </w:r>
            <w:r w:rsidRPr="00A83925">
              <w:rPr>
                <w:rFonts w:ascii="Times New Roman" w:hAnsi="Times New Roman" w:cs="Times New Roman"/>
                <w:sz w:val="24"/>
                <w:szCs w:val="24"/>
              </w:rPr>
              <w:t>с учащимися об аксиоматическом способе построения геометрии;</w:t>
            </w:r>
          </w:p>
          <w:p w:rsidR="00A83925" w:rsidRPr="00A83925" w:rsidRDefault="00A83925" w:rsidP="00A83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925">
              <w:rPr>
                <w:rFonts w:ascii="Times New Roman" w:hAnsi="Times New Roman" w:cs="Times New Roman"/>
                <w:color w:val="787878"/>
                <w:sz w:val="24"/>
                <w:szCs w:val="24"/>
              </w:rPr>
              <w:t xml:space="preserve"> </w:t>
            </w:r>
            <w:r w:rsidRPr="00A839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закрепление навыков</w:t>
            </w:r>
            <w:r w:rsidRPr="00A83925">
              <w:rPr>
                <w:rFonts w:ascii="Times New Roman" w:hAnsi="Times New Roman" w:cs="Times New Roman"/>
                <w:color w:val="787878"/>
                <w:sz w:val="24"/>
                <w:szCs w:val="24"/>
              </w:rPr>
              <w:t xml:space="preserve">  </w:t>
            </w:r>
            <w:r w:rsidRPr="00A83925">
              <w:rPr>
                <w:rFonts w:ascii="Times New Roman" w:hAnsi="Times New Roman" w:cs="Times New Roman"/>
                <w:sz w:val="24"/>
                <w:szCs w:val="24"/>
              </w:rPr>
              <w:t xml:space="preserve">учащихся изображать все способы взаимного расположения точек, прямых и плоскостей в пространстве, иметь представление о параллельном проектировании, </w:t>
            </w:r>
          </w:p>
          <w:p w:rsidR="00A83925" w:rsidRPr="00A83925" w:rsidRDefault="00A83925" w:rsidP="00A839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83925">
              <w:rPr>
                <w:rFonts w:ascii="Times New Roman" w:hAnsi="Times New Roman" w:cs="Times New Roman"/>
                <w:sz w:val="24"/>
                <w:szCs w:val="24"/>
              </w:rPr>
              <w:t>способах</w:t>
            </w:r>
            <w:proofErr w:type="gramEnd"/>
            <w:r w:rsidRPr="00A83925">
              <w:rPr>
                <w:rFonts w:ascii="Times New Roman" w:hAnsi="Times New Roman" w:cs="Times New Roman"/>
                <w:color w:val="787878"/>
                <w:sz w:val="24"/>
                <w:szCs w:val="24"/>
              </w:rPr>
              <w:t xml:space="preserve"> </w:t>
            </w:r>
            <w:r w:rsidRPr="00A83925">
              <w:rPr>
                <w:rFonts w:ascii="Times New Roman" w:hAnsi="Times New Roman" w:cs="Times New Roman"/>
                <w:sz w:val="24"/>
                <w:szCs w:val="24"/>
              </w:rPr>
              <w:t>изображения пространственных тел.</w:t>
            </w:r>
          </w:p>
        </w:tc>
      </w:tr>
      <w:tr w:rsidR="00F309D0" w:rsidRPr="007535F5" w:rsidTr="00CC743A">
        <w:tc>
          <w:tcPr>
            <w:tcW w:w="696" w:type="dxa"/>
          </w:tcPr>
          <w:p w:rsidR="00F309D0" w:rsidRPr="00A83925" w:rsidRDefault="00F309D0" w:rsidP="00947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9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5" w:type="dxa"/>
          </w:tcPr>
          <w:p w:rsidR="00F309D0" w:rsidRPr="00A83925" w:rsidRDefault="00A83925" w:rsidP="00823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925">
              <w:rPr>
                <w:rFonts w:ascii="Times New Roman" w:hAnsi="Times New Roman" w:cs="Times New Roman"/>
                <w:sz w:val="24"/>
                <w:szCs w:val="24"/>
              </w:rPr>
              <w:t>Предмет стере</w:t>
            </w:r>
            <w:r w:rsidRPr="00A8392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83925">
              <w:rPr>
                <w:rFonts w:ascii="Times New Roman" w:hAnsi="Times New Roman" w:cs="Times New Roman"/>
                <w:sz w:val="24"/>
                <w:szCs w:val="24"/>
              </w:rPr>
              <w:t>метрии. Аксиомы стереометрии.</w:t>
            </w:r>
          </w:p>
        </w:tc>
        <w:tc>
          <w:tcPr>
            <w:tcW w:w="3027" w:type="dxa"/>
            <w:gridSpan w:val="2"/>
          </w:tcPr>
          <w:p w:rsidR="00F309D0" w:rsidRPr="00A83925" w:rsidRDefault="00A83925" w:rsidP="004F4F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925">
              <w:rPr>
                <w:rFonts w:ascii="Times New Roman" w:hAnsi="Times New Roman" w:cs="Times New Roman"/>
                <w:i/>
                <w:sz w:val="24"/>
                <w:szCs w:val="24"/>
              </w:rPr>
              <w:t>Плоскость, аксиома</w:t>
            </w:r>
          </w:p>
        </w:tc>
        <w:tc>
          <w:tcPr>
            <w:tcW w:w="3811" w:type="dxa"/>
            <w:gridSpan w:val="3"/>
          </w:tcPr>
          <w:p w:rsidR="00F309D0" w:rsidRPr="00A83925" w:rsidRDefault="00A83925" w:rsidP="00823F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925">
              <w:rPr>
                <w:rFonts w:ascii="Times New Roman" w:hAnsi="Times New Roman" w:cs="Times New Roman"/>
                <w:b/>
                <w:sz w:val="24"/>
                <w:szCs w:val="24"/>
              </w:rPr>
              <w:t>Изучить</w:t>
            </w:r>
            <w:r w:rsidRPr="00A83925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акси</w:t>
            </w:r>
            <w:r w:rsidRPr="00A8392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83925">
              <w:rPr>
                <w:rFonts w:ascii="Times New Roman" w:hAnsi="Times New Roman" w:cs="Times New Roman"/>
                <w:sz w:val="24"/>
                <w:szCs w:val="24"/>
              </w:rPr>
              <w:t>мы плоскости</w:t>
            </w:r>
          </w:p>
        </w:tc>
        <w:tc>
          <w:tcPr>
            <w:tcW w:w="2587" w:type="dxa"/>
            <w:gridSpan w:val="3"/>
          </w:tcPr>
          <w:p w:rsidR="00F309D0" w:rsidRPr="00A83925" w:rsidRDefault="00F309D0" w:rsidP="0024712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</w:tcPr>
          <w:p w:rsidR="00F309D0" w:rsidRPr="007535F5" w:rsidRDefault="00F309D0" w:rsidP="00247129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309D0" w:rsidRPr="007535F5" w:rsidTr="00CC743A">
        <w:tc>
          <w:tcPr>
            <w:tcW w:w="696" w:type="dxa"/>
          </w:tcPr>
          <w:p w:rsidR="00F309D0" w:rsidRPr="00A83925" w:rsidRDefault="00F309D0" w:rsidP="00A00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925">
              <w:rPr>
                <w:rFonts w:ascii="Times New Roman" w:hAnsi="Times New Roman" w:cs="Times New Roman"/>
                <w:sz w:val="24"/>
                <w:szCs w:val="24"/>
              </w:rPr>
              <w:t xml:space="preserve">   2</w:t>
            </w:r>
          </w:p>
        </w:tc>
        <w:tc>
          <w:tcPr>
            <w:tcW w:w="2465" w:type="dxa"/>
          </w:tcPr>
          <w:p w:rsidR="00F309D0" w:rsidRPr="00A83925" w:rsidRDefault="00A83925" w:rsidP="00A00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925">
              <w:rPr>
                <w:rFonts w:ascii="Times New Roman" w:hAnsi="Times New Roman" w:cs="Times New Roman"/>
                <w:sz w:val="24"/>
                <w:szCs w:val="24"/>
              </w:rPr>
              <w:t>Некоторые сле</w:t>
            </w:r>
            <w:r w:rsidRPr="00A8392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83925">
              <w:rPr>
                <w:rFonts w:ascii="Times New Roman" w:hAnsi="Times New Roman" w:cs="Times New Roman"/>
                <w:sz w:val="24"/>
                <w:szCs w:val="24"/>
              </w:rPr>
              <w:t>ствия из аксиом</w:t>
            </w:r>
          </w:p>
        </w:tc>
        <w:tc>
          <w:tcPr>
            <w:tcW w:w="3027" w:type="dxa"/>
            <w:gridSpan w:val="2"/>
          </w:tcPr>
          <w:p w:rsidR="00F309D0" w:rsidRPr="00A83925" w:rsidRDefault="00F309D0" w:rsidP="00F24ED9">
            <w:pPr>
              <w:tabs>
                <w:tab w:val="left" w:pos="360"/>
              </w:tabs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11" w:type="dxa"/>
            <w:gridSpan w:val="3"/>
          </w:tcPr>
          <w:p w:rsidR="00F309D0" w:rsidRPr="00A83925" w:rsidRDefault="00A83925" w:rsidP="002C00A7">
            <w:pPr>
              <w:tabs>
                <w:tab w:val="left" w:pos="360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925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A83925">
              <w:rPr>
                <w:rFonts w:ascii="Times New Roman" w:hAnsi="Times New Roman" w:cs="Times New Roman"/>
                <w:sz w:val="24"/>
                <w:szCs w:val="24"/>
              </w:rPr>
              <w:t xml:space="preserve"> доказывать нек</w:t>
            </w:r>
            <w:r w:rsidRPr="00A8392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83925">
              <w:rPr>
                <w:rFonts w:ascii="Times New Roman" w:hAnsi="Times New Roman" w:cs="Times New Roman"/>
                <w:sz w:val="24"/>
                <w:szCs w:val="24"/>
              </w:rPr>
              <w:t>торые следствия из аксиом</w:t>
            </w:r>
          </w:p>
        </w:tc>
        <w:tc>
          <w:tcPr>
            <w:tcW w:w="2587" w:type="dxa"/>
            <w:gridSpan w:val="3"/>
          </w:tcPr>
          <w:p w:rsidR="00F309D0" w:rsidRPr="00A83925" w:rsidRDefault="00F309D0" w:rsidP="00F33BD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</w:tcPr>
          <w:p w:rsidR="00F309D0" w:rsidRPr="007535F5" w:rsidRDefault="00F309D0" w:rsidP="00F33BD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09D0" w:rsidRPr="007535F5" w:rsidTr="00CC743A">
        <w:tc>
          <w:tcPr>
            <w:tcW w:w="696" w:type="dxa"/>
            <w:tcBorders>
              <w:top w:val="nil"/>
            </w:tcBorders>
          </w:tcPr>
          <w:p w:rsidR="00F309D0" w:rsidRPr="00A83925" w:rsidRDefault="00A83925" w:rsidP="00A00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925"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2465" w:type="dxa"/>
            <w:tcBorders>
              <w:top w:val="nil"/>
            </w:tcBorders>
          </w:tcPr>
          <w:p w:rsidR="00F309D0" w:rsidRPr="00A83925" w:rsidRDefault="00A83925" w:rsidP="00A004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925">
              <w:rPr>
                <w:rFonts w:ascii="Times New Roman" w:hAnsi="Times New Roman" w:cs="Times New Roman"/>
                <w:sz w:val="24"/>
                <w:szCs w:val="24"/>
              </w:rPr>
              <w:t>Решение задач на применение аксиом стереометрии и их следс</w:t>
            </w:r>
            <w:r w:rsidRPr="00A8392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83925">
              <w:rPr>
                <w:rFonts w:ascii="Times New Roman" w:hAnsi="Times New Roman" w:cs="Times New Roman"/>
                <w:sz w:val="24"/>
                <w:szCs w:val="24"/>
              </w:rPr>
              <w:t>вий</w:t>
            </w:r>
          </w:p>
        </w:tc>
        <w:tc>
          <w:tcPr>
            <w:tcW w:w="3027" w:type="dxa"/>
            <w:gridSpan w:val="2"/>
          </w:tcPr>
          <w:p w:rsidR="00F309D0" w:rsidRPr="00A83925" w:rsidRDefault="00F309D0" w:rsidP="00D77F71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Cs w:val="24"/>
              </w:rPr>
            </w:pPr>
          </w:p>
        </w:tc>
        <w:tc>
          <w:tcPr>
            <w:tcW w:w="3811" w:type="dxa"/>
            <w:gridSpan w:val="3"/>
          </w:tcPr>
          <w:p w:rsidR="00F309D0" w:rsidRPr="00A83925" w:rsidRDefault="00A83925" w:rsidP="00D77F71">
            <w:pPr>
              <w:tabs>
                <w:tab w:val="left" w:pos="252"/>
              </w:tabs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925">
              <w:rPr>
                <w:rFonts w:ascii="Times New Roman" w:hAnsi="Times New Roman" w:cs="Times New Roman"/>
                <w:b/>
                <w:sz w:val="24"/>
                <w:szCs w:val="24"/>
              </w:rPr>
              <w:t>Выработать</w:t>
            </w:r>
            <w:r w:rsidRPr="00A83925">
              <w:rPr>
                <w:rFonts w:ascii="Times New Roman" w:hAnsi="Times New Roman" w:cs="Times New Roman"/>
                <w:sz w:val="24"/>
                <w:szCs w:val="24"/>
              </w:rPr>
              <w:t xml:space="preserve"> навыки применения аксиом стере</w:t>
            </w:r>
            <w:r w:rsidRPr="00A8392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83925">
              <w:rPr>
                <w:rFonts w:ascii="Times New Roman" w:hAnsi="Times New Roman" w:cs="Times New Roman"/>
                <w:sz w:val="24"/>
                <w:szCs w:val="24"/>
              </w:rPr>
              <w:t>метрии и их следствий при решении задач</w:t>
            </w:r>
          </w:p>
        </w:tc>
        <w:tc>
          <w:tcPr>
            <w:tcW w:w="2587" w:type="dxa"/>
            <w:gridSpan w:val="3"/>
          </w:tcPr>
          <w:p w:rsidR="00F309D0" w:rsidRPr="00A83925" w:rsidRDefault="00F309D0" w:rsidP="00ED22D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</w:tcPr>
          <w:p w:rsidR="00F309D0" w:rsidRPr="007535F5" w:rsidRDefault="00F309D0" w:rsidP="00ED22D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09D0" w:rsidRPr="007535F5" w:rsidTr="002B7CCE">
        <w:tc>
          <w:tcPr>
            <w:tcW w:w="14850" w:type="dxa"/>
            <w:gridSpan w:val="11"/>
          </w:tcPr>
          <w:p w:rsidR="00191B13" w:rsidRPr="00191B13" w:rsidRDefault="00191B13" w:rsidP="00191B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B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Глава </w:t>
            </w:r>
            <w:r w:rsidRPr="00191B1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191B13">
              <w:rPr>
                <w:rFonts w:ascii="Times New Roman" w:hAnsi="Times New Roman" w:cs="Times New Roman"/>
                <w:b/>
                <w:sz w:val="28"/>
                <w:szCs w:val="28"/>
              </w:rPr>
              <w:t>. Параллельность прямых и плоскостей (19 часов)</w:t>
            </w:r>
          </w:p>
          <w:p w:rsidR="00191B13" w:rsidRPr="00191B13" w:rsidRDefault="00191B13" w:rsidP="00191B13">
            <w:pPr>
              <w:spacing w:line="312" w:lineRule="auto"/>
              <w:rPr>
                <w:rFonts w:ascii="Times New Roman" w:hAnsi="Times New Roman" w:cs="Times New Roman"/>
                <w:color w:val="787878"/>
                <w:sz w:val="24"/>
                <w:szCs w:val="24"/>
              </w:rPr>
            </w:pPr>
            <w:r w:rsidRPr="00191B1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Основные цели:</w:t>
            </w:r>
            <w:r w:rsidRPr="00191B13">
              <w:rPr>
                <w:rFonts w:ascii="Times New Roman" w:hAnsi="Times New Roman" w:cs="Times New Roman"/>
                <w:color w:val="787878"/>
                <w:sz w:val="24"/>
                <w:szCs w:val="24"/>
              </w:rPr>
              <w:t xml:space="preserve">  </w:t>
            </w:r>
            <w:r w:rsidRPr="00191B13">
              <w:rPr>
                <w:rFonts w:ascii="Times New Roman" w:hAnsi="Times New Roman" w:cs="Times New Roman"/>
                <w:sz w:val="24"/>
                <w:szCs w:val="24"/>
              </w:rPr>
              <w:t xml:space="preserve">создать условия учащимся </w:t>
            </w:r>
            <w:proofErr w:type="gramStart"/>
            <w:r w:rsidRPr="00191B13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191B1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91B13">
              <w:rPr>
                <w:rFonts w:ascii="Times New Roman" w:hAnsi="Times New Roman" w:cs="Times New Roman"/>
                <w:color w:val="787878"/>
                <w:sz w:val="24"/>
                <w:szCs w:val="24"/>
              </w:rPr>
              <w:t xml:space="preserve">  </w:t>
            </w:r>
          </w:p>
          <w:p w:rsidR="00191B13" w:rsidRPr="00191B13" w:rsidRDefault="00191B13" w:rsidP="00191B13">
            <w:pPr>
              <w:numPr>
                <w:ilvl w:val="0"/>
                <w:numId w:val="42"/>
              </w:numPr>
              <w:tabs>
                <w:tab w:val="clear" w:pos="720"/>
                <w:tab w:val="num" w:pos="360"/>
              </w:tabs>
              <w:ind w:left="0"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1B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Формирования понимания </w:t>
            </w:r>
            <w:r w:rsidRPr="00191B13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основных понятий стереометрии,  свой</w:t>
            </w:r>
            <w:proofErr w:type="gramStart"/>
            <w:r w:rsidRPr="00191B13">
              <w:rPr>
                <w:rFonts w:ascii="Times New Roman" w:hAnsi="Times New Roman" w:cs="Times New Roman"/>
                <w:bCs/>
                <w:sz w:val="24"/>
                <w:szCs w:val="24"/>
              </w:rPr>
              <w:t>ств пр</w:t>
            </w:r>
            <w:proofErr w:type="gramEnd"/>
            <w:r w:rsidRPr="00191B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остранственных фигур, взаимное расположение прямых и плоскостей в пространстве. </w:t>
            </w:r>
          </w:p>
          <w:p w:rsidR="00191B13" w:rsidRPr="00191B13" w:rsidRDefault="00191B13" w:rsidP="00191B13">
            <w:pPr>
              <w:numPr>
                <w:ilvl w:val="0"/>
                <w:numId w:val="42"/>
              </w:numPr>
              <w:tabs>
                <w:tab w:val="clear" w:pos="720"/>
                <w:tab w:val="num" w:pos="360"/>
              </w:tabs>
              <w:ind w:left="0"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1B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Овладения геометрическими знаниями </w:t>
            </w:r>
            <w:r w:rsidRPr="00191B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 параллельности прямых в пространстве,  параллельности прямой и плоскости; </w:t>
            </w:r>
            <w:r w:rsidRPr="00191B1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параллельности двух плоскостей.   </w:t>
            </w:r>
          </w:p>
          <w:p w:rsidR="00191B13" w:rsidRPr="00191B13" w:rsidRDefault="00191B13" w:rsidP="00191B1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B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Овладения умением </w:t>
            </w:r>
            <w:r w:rsidRPr="00191B13">
              <w:rPr>
                <w:rFonts w:ascii="Times New Roman" w:hAnsi="Times New Roman" w:cs="Times New Roman"/>
                <w:bCs/>
                <w:sz w:val="24"/>
                <w:szCs w:val="24"/>
              </w:rPr>
              <w:t>проводить доказательные рассуждения в ходе решения стереометрических задач.</w:t>
            </w:r>
          </w:p>
          <w:p w:rsidR="00191B13" w:rsidRDefault="00191B13" w:rsidP="00191B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B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§1. Параллельность прямых, прямой и плоскости </w:t>
            </w:r>
            <w:proofErr w:type="gramStart"/>
            <w:r w:rsidRPr="00191B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 </w:t>
            </w:r>
            <w:proofErr w:type="gramEnd"/>
            <w:r w:rsidRPr="00191B13">
              <w:rPr>
                <w:rFonts w:ascii="Times New Roman" w:hAnsi="Times New Roman" w:cs="Times New Roman"/>
                <w:b/>
                <w:sz w:val="28"/>
                <w:szCs w:val="28"/>
              </w:rPr>
              <w:t>5часов)</w:t>
            </w:r>
          </w:p>
          <w:p w:rsidR="00191B13" w:rsidRPr="00191B13" w:rsidRDefault="00191B13" w:rsidP="00191B1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B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формирование представлений</w:t>
            </w:r>
            <w:r w:rsidRPr="00191B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 параллельности прямых в пространстве, о формулировках основных теорем о параллельности прямых;</w:t>
            </w:r>
            <w:r w:rsidRPr="00191B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овладение навыками и умениями  </w:t>
            </w:r>
            <w:r w:rsidRPr="00191B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 использовать свойства пересекающихся, параллельных и скрещивающихся прямых при решении задач; </w:t>
            </w:r>
          </w:p>
          <w:p w:rsidR="00191B13" w:rsidRPr="00191B13" w:rsidRDefault="00191B13" w:rsidP="00191B1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B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формирование умения </w:t>
            </w:r>
            <w:r w:rsidRPr="00191B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доказывать и распознавать в конкретных условиях основные теоремы и их следствия, </w:t>
            </w:r>
          </w:p>
          <w:p w:rsidR="00191B13" w:rsidRPr="007535F5" w:rsidRDefault="00191B13" w:rsidP="00191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1B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применять </w:t>
            </w:r>
            <w:r w:rsidRPr="00191B13">
              <w:rPr>
                <w:rFonts w:ascii="Times New Roman" w:hAnsi="Times New Roman" w:cs="Times New Roman"/>
                <w:bCs/>
                <w:sz w:val="24"/>
                <w:szCs w:val="24"/>
              </w:rPr>
              <w:t>теоремы к решению задач.</w:t>
            </w:r>
          </w:p>
        </w:tc>
      </w:tr>
      <w:tr w:rsidR="00F309D0" w:rsidRPr="007535F5" w:rsidTr="00CC743A">
        <w:tc>
          <w:tcPr>
            <w:tcW w:w="696" w:type="dxa"/>
          </w:tcPr>
          <w:p w:rsidR="00F309D0" w:rsidRPr="006353BD" w:rsidRDefault="00191B13" w:rsidP="00A00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465" w:type="dxa"/>
          </w:tcPr>
          <w:p w:rsidR="00F309D0" w:rsidRPr="006353BD" w:rsidRDefault="00191B13" w:rsidP="00ED2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53BD">
              <w:rPr>
                <w:rFonts w:ascii="Times New Roman" w:hAnsi="Times New Roman" w:cs="Times New Roman"/>
                <w:sz w:val="24"/>
                <w:szCs w:val="24"/>
              </w:rPr>
              <w:t>Параллельные</w:t>
            </w:r>
            <w:proofErr w:type="gramEnd"/>
            <w:r w:rsidRPr="006353BD">
              <w:rPr>
                <w:rFonts w:ascii="Times New Roman" w:hAnsi="Times New Roman" w:cs="Times New Roman"/>
                <w:sz w:val="24"/>
                <w:szCs w:val="24"/>
              </w:rPr>
              <w:t xml:space="preserve"> прямые в пространстве. П</w:t>
            </w:r>
            <w:r w:rsidRPr="006353B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53BD">
              <w:rPr>
                <w:rFonts w:ascii="Times New Roman" w:hAnsi="Times New Roman" w:cs="Times New Roman"/>
                <w:sz w:val="24"/>
                <w:szCs w:val="24"/>
              </w:rPr>
              <w:t>раллельность трех прямых.</w:t>
            </w:r>
          </w:p>
        </w:tc>
        <w:tc>
          <w:tcPr>
            <w:tcW w:w="3027" w:type="dxa"/>
            <w:gridSpan w:val="2"/>
          </w:tcPr>
          <w:p w:rsidR="00F309D0" w:rsidRPr="006353BD" w:rsidRDefault="00191B13" w:rsidP="006F4D07">
            <w:pPr>
              <w:tabs>
                <w:tab w:val="left" w:pos="271"/>
              </w:tabs>
              <w:suppressAutoHyphens/>
              <w:ind w:left="-8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3BD">
              <w:rPr>
                <w:rFonts w:ascii="Times New Roman" w:hAnsi="Times New Roman" w:cs="Times New Roman"/>
                <w:i/>
                <w:sz w:val="24"/>
                <w:szCs w:val="24"/>
              </w:rPr>
              <w:t>Скрещива</w:t>
            </w:r>
            <w:r w:rsidRPr="006353BD">
              <w:rPr>
                <w:rFonts w:ascii="Times New Roman" w:hAnsi="Times New Roman" w:cs="Times New Roman"/>
                <w:i/>
                <w:sz w:val="24"/>
                <w:szCs w:val="24"/>
              </w:rPr>
              <w:t>ю</w:t>
            </w:r>
            <w:r w:rsidRPr="006353BD">
              <w:rPr>
                <w:rFonts w:ascii="Times New Roman" w:hAnsi="Times New Roman" w:cs="Times New Roman"/>
                <w:i/>
                <w:sz w:val="24"/>
                <w:szCs w:val="24"/>
              </w:rPr>
              <w:t>щиеся прямые</w:t>
            </w:r>
          </w:p>
        </w:tc>
        <w:tc>
          <w:tcPr>
            <w:tcW w:w="3811" w:type="dxa"/>
            <w:gridSpan w:val="3"/>
          </w:tcPr>
          <w:p w:rsidR="00F309D0" w:rsidRPr="006353BD" w:rsidRDefault="00191B13" w:rsidP="006F4D07">
            <w:pPr>
              <w:tabs>
                <w:tab w:val="left" w:pos="252"/>
              </w:tabs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3BD">
              <w:rPr>
                <w:rFonts w:ascii="Times New Roman" w:hAnsi="Times New Roman" w:cs="Times New Roman"/>
                <w:b/>
                <w:sz w:val="24"/>
                <w:szCs w:val="24"/>
              </w:rPr>
              <w:t>Изучить</w:t>
            </w:r>
            <w:r w:rsidRPr="006353BD">
              <w:rPr>
                <w:rFonts w:ascii="Times New Roman" w:hAnsi="Times New Roman" w:cs="Times New Roman"/>
                <w:sz w:val="24"/>
                <w:szCs w:val="24"/>
              </w:rPr>
              <w:t xml:space="preserve"> взаимное расп</w:t>
            </w:r>
            <w:r w:rsidRPr="006353B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353BD">
              <w:rPr>
                <w:rFonts w:ascii="Times New Roman" w:hAnsi="Times New Roman" w:cs="Times New Roman"/>
                <w:sz w:val="24"/>
                <w:szCs w:val="24"/>
              </w:rPr>
              <w:t>ложение двух прямых в пространстве. Ввести п</w:t>
            </w:r>
            <w:r w:rsidRPr="006353B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353BD">
              <w:rPr>
                <w:rFonts w:ascii="Times New Roman" w:hAnsi="Times New Roman" w:cs="Times New Roman"/>
                <w:sz w:val="24"/>
                <w:szCs w:val="24"/>
              </w:rPr>
              <w:t xml:space="preserve">нятие </w:t>
            </w:r>
            <w:proofErr w:type="gramStart"/>
            <w:r w:rsidRPr="006353BD"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proofErr w:type="gramEnd"/>
            <w:r w:rsidRPr="006353BD">
              <w:rPr>
                <w:rFonts w:ascii="Times New Roman" w:hAnsi="Times New Roman" w:cs="Times New Roman"/>
                <w:sz w:val="24"/>
                <w:szCs w:val="24"/>
              </w:rPr>
              <w:t xml:space="preserve"> и скрещивающихся прямых</w:t>
            </w:r>
          </w:p>
        </w:tc>
        <w:tc>
          <w:tcPr>
            <w:tcW w:w="2587" w:type="dxa"/>
            <w:gridSpan w:val="3"/>
          </w:tcPr>
          <w:p w:rsidR="00F309D0" w:rsidRPr="007535F5" w:rsidRDefault="00F309D0" w:rsidP="00B54F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4" w:type="dxa"/>
          </w:tcPr>
          <w:p w:rsidR="00F309D0" w:rsidRPr="007535F5" w:rsidRDefault="00F309D0" w:rsidP="00B54F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309D0" w:rsidRPr="007535F5" w:rsidTr="00CC743A">
        <w:trPr>
          <w:trHeight w:val="483"/>
        </w:trPr>
        <w:tc>
          <w:tcPr>
            <w:tcW w:w="696" w:type="dxa"/>
            <w:tcBorders>
              <w:right w:val="single" w:sz="4" w:space="0" w:color="auto"/>
            </w:tcBorders>
          </w:tcPr>
          <w:p w:rsidR="00F309D0" w:rsidRPr="006353BD" w:rsidRDefault="00191B13" w:rsidP="00A00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65" w:type="dxa"/>
            <w:tcBorders>
              <w:left w:val="single" w:sz="4" w:space="0" w:color="auto"/>
            </w:tcBorders>
          </w:tcPr>
          <w:p w:rsidR="00F309D0" w:rsidRPr="006353BD" w:rsidRDefault="00191B13" w:rsidP="000D0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BD">
              <w:rPr>
                <w:rFonts w:ascii="Times New Roman" w:hAnsi="Times New Roman" w:cs="Times New Roman"/>
                <w:sz w:val="24"/>
                <w:szCs w:val="24"/>
              </w:rPr>
              <w:t>Параллельность прямой и пло</w:t>
            </w:r>
            <w:r w:rsidRPr="006353B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353BD">
              <w:rPr>
                <w:rFonts w:ascii="Times New Roman" w:hAnsi="Times New Roman" w:cs="Times New Roman"/>
                <w:sz w:val="24"/>
                <w:szCs w:val="24"/>
              </w:rPr>
              <w:t>кости.</w:t>
            </w:r>
          </w:p>
        </w:tc>
        <w:tc>
          <w:tcPr>
            <w:tcW w:w="3027" w:type="dxa"/>
            <w:gridSpan w:val="2"/>
          </w:tcPr>
          <w:p w:rsidR="00F309D0" w:rsidRPr="006353BD" w:rsidRDefault="00191B13" w:rsidP="00C07595">
            <w:pPr>
              <w:ind w:left="-8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53BD">
              <w:rPr>
                <w:rFonts w:ascii="Times New Roman" w:hAnsi="Times New Roman" w:cs="Times New Roman"/>
                <w:i/>
                <w:sz w:val="24"/>
                <w:szCs w:val="24"/>
              </w:rPr>
              <w:t>Параллел</w:t>
            </w:r>
            <w:r w:rsidRPr="006353BD"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r w:rsidRPr="006353BD">
              <w:rPr>
                <w:rFonts w:ascii="Times New Roman" w:hAnsi="Times New Roman" w:cs="Times New Roman"/>
                <w:i/>
                <w:sz w:val="24"/>
                <w:szCs w:val="24"/>
              </w:rPr>
              <w:t>ность прямой и плоскости</w:t>
            </w:r>
          </w:p>
        </w:tc>
        <w:tc>
          <w:tcPr>
            <w:tcW w:w="3811" w:type="dxa"/>
            <w:gridSpan w:val="3"/>
          </w:tcPr>
          <w:p w:rsidR="00F309D0" w:rsidRPr="006353BD" w:rsidRDefault="00191B13" w:rsidP="004E1827">
            <w:pPr>
              <w:tabs>
                <w:tab w:val="left" w:pos="252"/>
              </w:tabs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91F">
              <w:rPr>
                <w:rFonts w:ascii="Times New Roman" w:hAnsi="Times New Roman" w:cs="Times New Roman"/>
                <w:b/>
                <w:sz w:val="24"/>
                <w:szCs w:val="24"/>
              </w:rPr>
              <w:t>Изучить</w:t>
            </w:r>
            <w:r w:rsidRPr="006353BD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возможные сл</w:t>
            </w:r>
            <w:r w:rsidRPr="006353B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53BD">
              <w:rPr>
                <w:rFonts w:ascii="Times New Roman" w:hAnsi="Times New Roman" w:cs="Times New Roman"/>
                <w:sz w:val="24"/>
                <w:szCs w:val="24"/>
              </w:rPr>
              <w:t>чаи взаимного располож</w:t>
            </w:r>
            <w:r w:rsidRPr="006353B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353BD">
              <w:rPr>
                <w:rFonts w:ascii="Times New Roman" w:hAnsi="Times New Roman" w:cs="Times New Roman"/>
                <w:sz w:val="24"/>
                <w:szCs w:val="24"/>
              </w:rPr>
              <w:t>ния прямой и плоскости в пространстве</w:t>
            </w:r>
          </w:p>
        </w:tc>
        <w:tc>
          <w:tcPr>
            <w:tcW w:w="2587" w:type="dxa"/>
            <w:gridSpan w:val="3"/>
          </w:tcPr>
          <w:p w:rsidR="00F309D0" w:rsidRPr="007535F5" w:rsidRDefault="00F309D0" w:rsidP="00B54F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4" w:type="dxa"/>
          </w:tcPr>
          <w:p w:rsidR="00F309D0" w:rsidRPr="007535F5" w:rsidRDefault="00F309D0" w:rsidP="00B54F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309D0" w:rsidRPr="007535F5" w:rsidTr="00CC743A">
        <w:trPr>
          <w:trHeight w:val="483"/>
        </w:trPr>
        <w:tc>
          <w:tcPr>
            <w:tcW w:w="696" w:type="dxa"/>
            <w:tcBorders>
              <w:right w:val="single" w:sz="4" w:space="0" w:color="auto"/>
            </w:tcBorders>
          </w:tcPr>
          <w:p w:rsidR="00F309D0" w:rsidRPr="006353BD" w:rsidRDefault="006353BD" w:rsidP="00A00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BD">
              <w:rPr>
                <w:rFonts w:ascii="Times New Roman" w:hAnsi="Times New Roman" w:cs="Times New Roman"/>
                <w:sz w:val="24"/>
                <w:szCs w:val="24"/>
              </w:rPr>
              <w:t>8-10</w:t>
            </w:r>
          </w:p>
        </w:tc>
        <w:tc>
          <w:tcPr>
            <w:tcW w:w="2465" w:type="dxa"/>
            <w:tcBorders>
              <w:left w:val="single" w:sz="4" w:space="0" w:color="auto"/>
            </w:tcBorders>
          </w:tcPr>
          <w:p w:rsidR="00F309D0" w:rsidRPr="006353BD" w:rsidRDefault="006353BD" w:rsidP="00C71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BD">
              <w:rPr>
                <w:rFonts w:ascii="Times New Roman" w:hAnsi="Times New Roman" w:cs="Times New Roman"/>
                <w:sz w:val="24"/>
                <w:szCs w:val="24"/>
              </w:rPr>
              <w:t>Решение задач на параллельность прямой и пло</w:t>
            </w:r>
            <w:r w:rsidRPr="006353B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353BD">
              <w:rPr>
                <w:rFonts w:ascii="Times New Roman" w:hAnsi="Times New Roman" w:cs="Times New Roman"/>
                <w:sz w:val="24"/>
                <w:szCs w:val="24"/>
              </w:rPr>
              <w:t>кости</w:t>
            </w:r>
          </w:p>
        </w:tc>
        <w:tc>
          <w:tcPr>
            <w:tcW w:w="3027" w:type="dxa"/>
            <w:gridSpan w:val="2"/>
          </w:tcPr>
          <w:p w:rsidR="00F309D0" w:rsidRPr="006353BD" w:rsidRDefault="00F309D0" w:rsidP="00C07595">
            <w:pPr>
              <w:ind w:left="-8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gridSpan w:val="3"/>
          </w:tcPr>
          <w:p w:rsidR="00F309D0" w:rsidRPr="006353BD" w:rsidRDefault="006353BD" w:rsidP="004E1827">
            <w:pPr>
              <w:tabs>
                <w:tab w:val="left" w:pos="252"/>
              </w:tabs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91F">
              <w:rPr>
                <w:rFonts w:ascii="Times New Roman" w:hAnsi="Times New Roman" w:cs="Times New Roman"/>
                <w:b/>
                <w:sz w:val="24"/>
                <w:szCs w:val="24"/>
              </w:rPr>
              <w:t>Выработать</w:t>
            </w:r>
            <w:r w:rsidRPr="006353BD">
              <w:rPr>
                <w:rFonts w:ascii="Times New Roman" w:hAnsi="Times New Roman" w:cs="Times New Roman"/>
                <w:sz w:val="24"/>
                <w:szCs w:val="24"/>
              </w:rPr>
              <w:t xml:space="preserve"> навыки реш</w:t>
            </w:r>
            <w:r w:rsidRPr="006353B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353BD">
              <w:rPr>
                <w:rFonts w:ascii="Times New Roman" w:hAnsi="Times New Roman" w:cs="Times New Roman"/>
                <w:sz w:val="24"/>
                <w:szCs w:val="24"/>
              </w:rPr>
              <w:t>ния задач на параллел</w:t>
            </w:r>
            <w:r w:rsidRPr="006353B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353BD">
              <w:rPr>
                <w:rFonts w:ascii="Times New Roman" w:hAnsi="Times New Roman" w:cs="Times New Roman"/>
                <w:sz w:val="24"/>
                <w:szCs w:val="24"/>
              </w:rPr>
              <w:t>ность прямой и плоскости</w:t>
            </w:r>
          </w:p>
        </w:tc>
        <w:tc>
          <w:tcPr>
            <w:tcW w:w="2587" w:type="dxa"/>
            <w:gridSpan w:val="3"/>
          </w:tcPr>
          <w:p w:rsidR="00F309D0" w:rsidRPr="007535F5" w:rsidRDefault="00F309D0" w:rsidP="00B54F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4" w:type="dxa"/>
          </w:tcPr>
          <w:p w:rsidR="00F309D0" w:rsidRPr="007535F5" w:rsidRDefault="00F309D0" w:rsidP="00B54F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03D8" w:rsidRPr="007535F5" w:rsidTr="007E61A8">
        <w:trPr>
          <w:trHeight w:val="483"/>
        </w:trPr>
        <w:tc>
          <w:tcPr>
            <w:tcW w:w="14850" w:type="dxa"/>
            <w:gridSpan w:val="11"/>
          </w:tcPr>
          <w:p w:rsidR="002B03D8" w:rsidRDefault="002B03D8" w:rsidP="00B54F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03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§2. Взаимное расположение </w:t>
            </w:r>
            <w:proofErr w:type="gramStart"/>
            <w:r w:rsidRPr="002B03D8">
              <w:rPr>
                <w:rFonts w:ascii="Times New Roman" w:hAnsi="Times New Roman" w:cs="Times New Roman"/>
                <w:b/>
                <w:sz w:val="28"/>
                <w:szCs w:val="28"/>
              </w:rPr>
              <w:t>прямых</w:t>
            </w:r>
            <w:proofErr w:type="gramEnd"/>
            <w:r w:rsidRPr="002B03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пространстве. Угол между двумя прямыми (5часов)</w:t>
            </w:r>
          </w:p>
          <w:p w:rsidR="002B03D8" w:rsidRPr="002B03D8" w:rsidRDefault="002B03D8" w:rsidP="00B54F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03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формирование представлений</w:t>
            </w:r>
            <w:r w:rsidRPr="002B0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 параллельности прямых в пространстве, о формулировках основных теорем о параллельности прямых;</w:t>
            </w:r>
            <w:r w:rsidRPr="002B03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овладение навыками и умениями  </w:t>
            </w:r>
            <w:r w:rsidRPr="002B0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 использовать свойства пересекающихся, параллельных и скрещивающихся прямых при решении задач; </w:t>
            </w:r>
            <w:r w:rsidRPr="002B03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формирование умения </w:t>
            </w:r>
            <w:r w:rsidRPr="002B0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доказывать и распознавать в конкретных условиях основные теоремы и их следствия, </w:t>
            </w:r>
            <w:r w:rsidRPr="002B03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применять </w:t>
            </w:r>
            <w:r w:rsidRPr="002B03D8">
              <w:rPr>
                <w:rFonts w:ascii="Times New Roman" w:hAnsi="Times New Roman" w:cs="Times New Roman"/>
                <w:bCs/>
                <w:sz w:val="24"/>
                <w:szCs w:val="24"/>
              </w:rPr>
              <w:t>теоремы к решению задач.</w:t>
            </w:r>
          </w:p>
        </w:tc>
      </w:tr>
      <w:tr w:rsidR="00F309D0" w:rsidRPr="007535F5" w:rsidTr="00CC743A">
        <w:trPr>
          <w:trHeight w:val="483"/>
        </w:trPr>
        <w:tc>
          <w:tcPr>
            <w:tcW w:w="696" w:type="dxa"/>
            <w:tcBorders>
              <w:right w:val="single" w:sz="4" w:space="0" w:color="auto"/>
            </w:tcBorders>
          </w:tcPr>
          <w:p w:rsidR="00F309D0" w:rsidRPr="007535F5" w:rsidRDefault="008508E6" w:rsidP="00A00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65" w:type="dxa"/>
            <w:tcBorders>
              <w:left w:val="single" w:sz="4" w:space="0" w:color="auto"/>
            </w:tcBorders>
          </w:tcPr>
          <w:p w:rsidR="00F309D0" w:rsidRPr="008508E6" w:rsidRDefault="008508E6" w:rsidP="00EF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8E6">
              <w:rPr>
                <w:rFonts w:ascii="Times New Roman" w:hAnsi="Times New Roman" w:cs="Times New Roman"/>
                <w:sz w:val="24"/>
                <w:szCs w:val="24"/>
              </w:rPr>
              <w:t>Скрещивающи</w:t>
            </w:r>
            <w:r w:rsidRPr="008508E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508E6">
              <w:rPr>
                <w:rFonts w:ascii="Times New Roman" w:hAnsi="Times New Roman" w:cs="Times New Roman"/>
                <w:sz w:val="24"/>
                <w:szCs w:val="24"/>
              </w:rPr>
              <w:t>ся прямые.</w:t>
            </w:r>
          </w:p>
        </w:tc>
        <w:tc>
          <w:tcPr>
            <w:tcW w:w="3027" w:type="dxa"/>
            <w:gridSpan w:val="2"/>
          </w:tcPr>
          <w:p w:rsidR="00F309D0" w:rsidRPr="008508E6" w:rsidRDefault="008508E6" w:rsidP="00C07595">
            <w:pPr>
              <w:ind w:left="-89"/>
              <w:rPr>
                <w:rFonts w:ascii="Times New Roman" w:hAnsi="Times New Roman" w:cs="Times New Roman"/>
                <w:sz w:val="24"/>
                <w:szCs w:val="24"/>
              </w:rPr>
            </w:pPr>
            <w:r w:rsidRPr="008508E6">
              <w:rPr>
                <w:rFonts w:ascii="Times New Roman" w:hAnsi="Times New Roman" w:cs="Times New Roman"/>
                <w:i/>
                <w:sz w:val="24"/>
                <w:szCs w:val="24"/>
              </w:rPr>
              <w:t>Скрещива</w:t>
            </w:r>
            <w:r w:rsidRPr="008508E6">
              <w:rPr>
                <w:rFonts w:ascii="Times New Roman" w:hAnsi="Times New Roman" w:cs="Times New Roman"/>
                <w:i/>
                <w:sz w:val="24"/>
                <w:szCs w:val="24"/>
              </w:rPr>
              <w:t>ю</w:t>
            </w:r>
            <w:r w:rsidRPr="008508E6">
              <w:rPr>
                <w:rFonts w:ascii="Times New Roman" w:hAnsi="Times New Roman" w:cs="Times New Roman"/>
                <w:i/>
                <w:sz w:val="24"/>
                <w:szCs w:val="24"/>
              </w:rPr>
              <w:t>щиеся прямые</w:t>
            </w:r>
          </w:p>
        </w:tc>
        <w:tc>
          <w:tcPr>
            <w:tcW w:w="3811" w:type="dxa"/>
            <w:gridSpan w:val="3"/>
          </w:tcPr>
          <w:p w:rsidR="00F309D0" w:rsidRPr="008508E6" w:rsidRDefault="008508E6" w:rsidP="004E1827">
            <w:pPr>
              <w:tabs>
                <w:tab w:val="left" w:pos="252"/>
              </w:tabs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8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Изучить </w:t>
            </w:r>
            <w:r w:rsidRPr="008508E6">
              <w:rPr>
                <w:rFonts w:ascii="Times New Roman" w:hAnsi="Times New Roman" w:cs="Times New Roman"/>
                <w:sz w:val="24"/>
                <w:szCs w:val="24"/>
              </w:rPr>
              <w:t>признак скрещивающихся прямых и те</w:t>
            </w:r>
            <w:r w:rsidRPr="008508E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508E6">
              <w:rPr>
                <w:rFonts w:ascii="Times New Roman" w:hAnsi="Times New Roman" w:cs="Times New Roman"/>
                <w:sz w:val="24"/>
                <w:szCs w:val="24"/>
              </w:rPr>
              <w:t>рему о проведении через одну из скрещивающихся прямых плоскости, пара</w:t>
            </w:r>
            <w:r w:rsidRPr="008508E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8508E6">
              <w:rPr>
                <w:rFonts w:ascii="Times New Roman" w:hAnsi="Times New Roman" w:cs="Times New Roman"/>
                <w:sz w:val="24"/>
                <w:szCs w:val="24"/>
              </w:rPr>
              <w:t>лельной другой прямой и применять их на практике</w:t>
            </w:r>
          </w:p>
        </w:tc>
        <w:tc>
          <w:tcPr>
            <w:tcW w:w="2587" w:type="dxa"/>
            <w:gridSpan w:val="3"/>
          </w:tcPr>
          <w:p w:rsidR="00F309D0" w:rsidRPr="007535F5" w:rsidRDefault="00F309D0" w:rsidP="00B54F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4" w:type="dxa"/>
          </w:tcPr>
          <w:p w:rsidR="00F309D0" w:rsidRPr="007535F5" w:rsidRDefault="00F309D0" w:rsidP="00B54F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EAC" w:rsidRPr="007535F5" w:rsidTr="00CC743A">
        <w:trPr>
          <w:trHeight w:val="483"/>
        </w:trPr>
        <w:tc>
          <w:tcPr>
            <w:tcW w:w="696" w:type="dxa"/>
            <w:tcBorders>
              <w:right w:val="single" w:sz="4" w:space="0" w:color="auto"/>
            </w:tcBorders>
          </w:tcPr>
          <w:p w:rsidR="008508E6" w:rsidRDefault="008508E6" w:rsidP="00B84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65" w:type="dxa"/>
            <w:tcBorders>
              <w:left w:val="single" w:sz="4" w:space="0" w:color="auto"/>
            </w:tcBorders>
          </w:tcPr>
          <w:p w:rsidR="008508E6" w:rsidRPr="008508E6" w:rsidRDefault="008508E6" w:rsidP="00B84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8E6">
              <w:rPr>
                <w:rFonts w:ascii="Times New Roman" w:hAnsi="Times New Roman" w:cs="Times New Roman"/>
                <w:sz w:val="24"/>
                <w:szCs w:val="24"/>
              </w:rPr>
              <w:t xml:space="preserve">Углы с </w:t>
            </w:r>
            <w:proofErr w:type="spellStart"/>
            <w:r w:rsidRPr="008508E6">
              <w:rPr>
                <w:rFonts w:ascii="Times New Roman" w:hAnsi="Times New Roman" w:cs="Times New Roman"/>
                <w:sz w:val="24"/>
                <w:szCs w:val="24"/>
              </w:rPr>
              <w:t>сон</w:t>
            </w:r>
            <w:r w:rsidRPr="008508E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508E6">
              <w:rPr>
                <w:rFonts w:ascii="Times New Roman" w:hAnsi="Times New Roman" w:cs="Times New Roman"/>
                <w:sz w:val="24"/>
                <w:szCs w:val="24"/>
              </w:rPr>
              <w:t>правленными</w:t>
            </w:r>
            <w:proofErr w:type="spellEnd"/>
            <w:r w:rsidRPr="008508E6">
              <w:rPr>
                <w:rFonts w:ascii="Times New Roman" w:hAnsi="Times New Roman" w:cs="Times New Roman"/>
                <w:sz w:val="24"/>
                <w:szCs w:val="24"/>
              </w:rPr>
              <w:t xml:space="preserve"> сторонами. Угол между </w:t>
            </w:r>
            <w:proofErr w:type="gramStart"/>
            <w:r w:rsidRPr="008508E6">
              <w:rPr>
                <w:rFonts w:ascii="Times New Roman" w:hAnsi="Times New Roman" w:cs="Times New Roman"/>
                <w:sz w:val="24"/>
                <w:szCs w:val="24"/>
              </w:rPr>
              <w:t>прямыми</w:t>
            </w:r>
            <w:proofErr w:type="gramEnd"/>
          </w:p>
        </w:tc>
        <w:tc>
          <w:tcPr>
            <w:tcW w:w="3027" w:type="dxa"/>
            <w:gridSpan w:val="2"/>
          </w:tcPr>
          <w:p w:rsidR="008508E6" w:rsidRPr="008508E6" w:rsidRDefault="008508E6" w:rsidP="00B8487F">
            <w:pPr>
              <w:ind w:left="-8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08E6">
              <w:rPr>
                <w:rFonts w:ascii="Times New Roman" w:hAnsi="Times New Roman" w:cs="Times New Roman"/>
                <w:sz w:val="24"/>
                <w:szCs w:val="24"/>
              </w:rPr>
              <w:t xml:space="preserve">Углы с </w:t>
            </w:r>
            <w:proofErr w:type="spellStart"/>
            <w:r w:rsidRPr="008508E6">
              <w:rPr>
                <w:rFonts w:ascii="Times New Roman" w:hAnsi="Times New Roman" w:cs="Times New Roman"/>
                <w:sz w:val="24"/>
                <w:szCs w:val="24"/>
              </w:rPr>
              <w:t>сон</w:t>
            </w:r>
            <w:r w:rsidRPr="008508E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508E6">
              <w:rPr>
                <w:rFonts w:ascii="Times New Roman" w:hAnsi="Times New Roman" w:cs="Times New Roman"/>
                <w:sz w:val="24"/>
                <w:szCs w:val="24"/>
              </w:rPr>
              <w:t>правленными</w:t>
            </w:r>
            <w:proofErr w:type="spellEnd"/>
            <w:r w:rsidRPr="008508E6">
              <w:rPr>
                <w:rFonts w:ascii="Times New Roman" w:hAnsi="Times New Roman" w:cs="Times New Roman"/>
                <w:sz w:val="24"/>
                <w:szCs w:val="24"/>
              </w:rPr>
              <w:t xml:space="preserve"> сторонами. Угол между </w:t>
            </w:r>
            <w:proofErr w:type="gramStart"/>
            <w:r w:rsidRPr="008508E6">
              <w:rPr>
                <w:rFonts w:ascii="Times New Roman" w:hAnsi="Times New Roman" w:cs="Times New Roman"/>
                <w:sz w:val="24"/>
                <w:szCs w:val="24"/>
              </w:rPr>
              <w:t>прямыми</w:t>
            </w:r>
            <w:proofErr w:type="gramEnd"/>
          </w:p>
        </w:tc>
        <w:tc>
          <w:tcPr>
            <w:tcW w:w="3811" w:type="dxa"/>
            <w:gridSpan w:val="3"/>
          </w:tcPr>
          <w:p w:rsidR="008508E6" w:rsidRPr="008508E6" w:rsidRDefault="008508E6" w:rsidP="00B8487F">
            <w:pPr>
              <w:tabs>
                <w:tab w:val="left" w:pos="252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508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Изучить </w:t>
            </w:r>
            <w:r w:rsidRPr="008508E6">
              <w:rPr>
                <w:rFonts w:ascii="Times New Roman" w:hAnsi="Times New Roman" w:cs="Times New Roman"/>
                <w:sz w:val="24"/>
                <w:szCs w:val="24"/>
              </w:rPr>
              <w:t xml:space="preserve">теорему об углах с </w:t>
            </w:r>
            <w:proofErr w:type="spellStart"/>
            <w:r w:rsidRPr="008508E6">
              <w:rPr>
                <w:rFonts w:ascii="Times New Roman" w:hAnsi="Times New Roman" w:cs="Times New Roman"/>
                <w:sz w:val="24"/>
                <w:szCs w:val="24"/>
              </w:rPr>
              <w:t>сонаправленными</w:t>
            </w:r>
            <w:proofErr w:type="spellEnd"/>
            <w:r w:rsidRPr="008508E6">
              <w:rPr>
                <w:rFonts w:ascii="Times New Roman" w:hAnsi="Times New Roman" w:cs="Times New Roman"/>
                <w:sz w:val="24"/>
                <w:szCs w:val="24"/>
              </w:rPr>
              <w:t xml:space="preserve"> ст</w:t>
            </w:r>
            <w:r w:rsidRPr="008508E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508E6">
              <w:rPr>
                <w:rFonts w:ascii="Times New Roman" w:hAnsi="Times New Roman" w:cs="Times New Roman"/>
                <w:sz w:val="24"/>
                <w:szCs w:val="24"/>
              </w:rPr>
              <w:t>ронами и применять ее при решении задач</w:t>
            </w:r>
          </w:p>
        </w:tc>
        <w:tc>
          <w:tcPr>
            <w:tcW w:w="2587" w:type="dxa"/>
            <w:gridSpan w:val="3"/>
          </w:tcPr>
          <w:p w:rsidR="008508E6" w:rsidRPr="007535F5" w:rsidRDefault="008508E6" w:rsidP="00B848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4" w:type="dxa"/>
          </w:tcPr>
          <w:p w:rsidR="008508E6" w:rsidRPr="007535F5" w:rsidRDefault="008508E6" w:rsidP="00B848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08E6" w:rsidRPr="007535F5" w:rsidTr="00CC743A">
        <w:trPr>
          <w:trHeight w:val="483"/>
        </w:trPr>
        <w:tc>
          <w:tcPr>
            <w:tcW w:w="696" w:type="dxa"/>
            <w:tcBorders>
              <w:right w:val="single" w:sz="4" w:space="0" w:color="auto"/>
            </w:tcBorders>
          </w:tcPr>
          <w:p w:rsidR="008508E6" w:rsidRDefault="008508E6" w:rsidP="00A00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13-14</w:t>
            </w:r>
          </w:p>
        </w:tc>
        <w:tc>
          <w:tcPr>
            <w:tcW w:w="2465" w:type="dxa"/>
            <w:tcBorders>
              <w:left w:val="single" w:sz="4" w:space="0" w:color="auto"/>
            </w:tcBorders>
          </w:tcPr>
          <w:p w:rsidR="008508E6" w:rsidRPr="008508E6" w:rsidRDefault="008508E6" w:rsidP="00EF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8E6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«Параллельность пр</w:t>
            </w:r>
            <w:r w:rsidRPr="008508E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508E6">
              <w:rPr>
                <w:rFonts w:ascii="Times New Roman" w:hAnsi="Times New Roman" w:cs="Times New Roman"/>
                <w:sz w:val="24"/>
                <w:szCs w:val="24"/>
              </w:rPr>
              <w:t>мой и плоскости»</w:t>
            </w:r>
          </w:p>
        </w:tc>
        <w:tc>
          <w:tcPr>
            <w:tcW w:w="3027" w:type="dxa"/>
            <w:gridSpan w:val="2"/>
          </w:tcPr>
          <w:p w:rsidR="008508E6" w:rsidRPr="008508E6" w:rsidRDefault="008508E6" w:rsidP="00C07595">
            <w:pPr>
              <w:ind w:left="-89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11" w:type="dxa"/>
            <w:gridSpan w:val="3"/>
          </w:tcPr>
          <w:p w:rsidR="008508E6" w:rsidRPr="008508E6" w:rsidRDefault="008508E6" w:rsidP="004E1827">
            <w:pPr>
              <w:tabs>
                <w:tab w:val="left" w:pos="252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508E6">
              <w:rPr>
                <w:rFonts w:ascii="Times New Roman" w:hAnsi="Times New Roman" w:cs="Times New Roman"/>
                <w:b/>
                <w:sz w:val="24"/>
                <w:szCs w:val="24"/>
              </w:rPr>
              <w:t>Повторить</w:t>
            </w:r>
            <w:r w:rsidRPr="008508E6">
              <w:rPr>
                <w:rFonts w:ascii="Times New Roman" w:hAnsi="Times New Roman" w:cs="Times New Roman"/>
                <w:sz w:val="24"/>
                <w:szCs w:val="24"/>
              </w:rPr>
              <w:t xml:space="preserve"> теорию, подг</w:t>
            </w:r>
            <w:r w:rsidRPr="008508E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508E6">
              <w:rPr>
                <w:rFonts w:ascii="Times New Roman" w:hAnsi="Times New Roman" w:cs="Times New Roman"/>
                <w:sz w:val="24"/>
                <w:szCs w:val="24"/>
              </w:rPr>
              <w:t>товить учащихся к ко</w:t>
            </w:r>
            <w:r w:rsidRPr="008508E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508E6">
              <w:rPr>
                <w:rFonts w:ascii="Times New Roman" w:hAnsi="Times New Roman" w:cs="Times New Roman"/>
                <w:sz w:val="24"/>
                <w:szCs w:val="24"/>
              </w:rPr>
              <w:t>трольной работе.</w:t>
            </w:r>
          </w:p>
        </w:tc>
        <w:tc>
          <w:tcPr>
            <w:tcW w:w="2587" w:type="dxa"/>
            <w:gridSpan w:val="3"/>
          </w:tcPr>
          <w:p w:rsidR="008508E6" w:rsidRPr="007535F5" w:rsidRDefault="008508E6" w:rsidP="00B54F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4" w:type="dxa"/>
          </w:tcPr>
          <w:p w:rsidR="008508E6" w:rsidRPr="007535F5" w:rsidRDefault="008508E6" w:rsidP="00B54F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08E6" w:rsidRPr="007535F5" w:rsidTr="00CC743A">
        <w:trPr>
          <w:trHeight w:val="483"/>
        </w:trPr>
        <w:tc>
          <w:tcPr>
            <w:tcW w:w="696" w:type="dxa"/>
            <w:tcBorders>
              <w:right w:val="single" w:sz="4" w:space="0" w:color="auto"/>
            </w:tcBorders>
          </w:tcPr>
          <w:p w:rsidR="008508E6" w:rsidRDefault="008508E6" w:rsidP="00A00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65" w:type="dxa"/>
            <w:tcBorders>
              <w:left w:val="single" w:sz="4" w:space="0" w:color="auto"/>
            </w:tcBorders>
          </w:tcPr>
          <w:p w:rsidR="008508E6" w:rsidRPr="008508E6" w:rsidRDefault="008508E6" w:rsidP="00EF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8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</w:t>
            </w:r>
            <w:r w:rsidRPr="008508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08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№1</w:t>
            </w:r>
            <w:r w:rsidRPr="008508E6">
              <w:rPr>
                <w:rFonts w:ascii="Times New Roman" w:hAnsi="Times New Roman" w:cs="Times New Roman"/>
                <w:sz w:val="24"/>
                <w:szCs w:val="24"/>
              </w:rPr>
              <w:t xml:space="preserve"> на тему «Параллельность пр</w:t>
            </w:r>
            <w:r w:rsidRPr="008508E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508E6">
              <w:rPr>
                <w:rFonts w:ascii="Times New Roman" w:hAnsi="Times New Roman" w:cs="Times New Roman"/>
                <w:sz w:val="24"/>
                <w:szCs w:val="24"/>
              </w:rPr>
              <w:t>мой и плоскости»</w:t>
            </w:r>
          </w:p>
        </w:tc>
        <w:tc>
          <w:tcPr>
            <w:tcW w:w="3027" w:type="dxa"/>
            <w:gridSpan w:val="2"/>
          </w:tcPr>
          <w:p w:rsidR="008508E6" w:rsidRPr="008508E6" w:rsidRDefault="008508E6" w:rsidP="00C07595">
            <w:pPr>
              <w:ind w:left="-89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11" w:type="dxa"/>
            <w:gridSpan w:val="3"/>
          </w:tcPr>
          <w:p w:rsidR="008508E6" w:rsidRPr="008508E6" w:rsidRDefault="008508E6" w:rsidP="004E1827">
            <w:pPr>
              <w:tabs>
                <w:tab w:val="left" w:pos="252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508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8508E6">
              <w:rPr>
                <w:rFonts w:ascii="Times New Roman" w:hAnsi="Times New Roman" w:cs="Times New Roman"/>
                <w:sz w:val="24"/>
                <w:szCs w:val="24"/>
              </w:rPr>
              <w:t>применять изученный теоретический материал при выполнении письменной работы</w:t>
            </w:r>
          </w:p>
        </w:tc>
        <w:tc>
          <w:tcPr>
            <w:tcW w:w="2587" w:type="dxa"/>
            <w:gridSpan w:val="3"/>
          </w:tcPr>
          <w:p w:rsidR="008508E6" w:rsidRPr="007535F5" w:rsidRDefault="008508E6" w:rsidP="00B54F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4" w:type="dxa"/>
          </w:tcPr>
          <w:p w:rsidR="008508E6" w:rsidRPr="007535F5" w:rsidRDefault="008508E6" w:rsidP="00B54F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309D0" w:rsidRPr="007535F5" w:rsidTr="00301579">
        <w:trPr>
          <w:trHeight w:val="483"/>
        </w:trPr>
        <w:tc>
          <w:tcPr>
            <w:tcW w:w="14850" w:type="dxa"/>
            <w:gridSpan w:val="11"/>
          </w:tcPr>
          <w:p w:rsidR="00F309D0" w:rsidRDefault="002A3E52" w:rsidP="002A3E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3E52">
              <w:rPr>
                <w:rFonts w:ascii="Times New Roman" w:hAnsi="Times New Roman" w:cs="Times New Roman"/>
                <w:b/>
                <w:sz w:val="28"/>
                <w:szCs w:val="28"/>
              </w:rPr>
              <w:t>§3. Параллельность плоскостей (2 часа)</w:t>
            </w:r>
          </w:p>
          <w:p w:rsidR="004D01EC" w:rsidRPr="004D01EC" w:rsidRDefault="004D01EC" w:rsidP="004D01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01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формирование представлений</w:t>
            </w:r>
            <w:r w:rsidRPr="004D01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 параллельности прямых в пространстве, о формулировках основных теорем о параллельности прямых;</w:t>
            </w:r>
            <w:r w:rsidRPr="004D01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овладение навыками и умениями  </w:t>
            </w:r>
            <w:r w:rsidRPr="004D01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 использовать свойства пересекающихся, параллельных и скрещивающихся прямых при решении задач; </w:t>
            </w:r>
          </w:p>
          <w:p w:rsidR="004D01EC" w:rsidRPr="004D01EC" w:rsidRDefault="004D01EC" w:rsidP="004D01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01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формирование умения </w:t>
            </w:r>
            <w:r w:rsidRPr="004D01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доказывать и распознавать в конкретных условиях основные теоремы и их следствия, </w:t>
            </w:r>
          </w:p>
          <w:p w:rsidR="004D01EC" w:rsidRPr="002A3E52" w:rsidRDefault="004D01EC" w:rsidP="004D01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01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применять </w:t>
            </w:r>
            <w:r w:rsidRPr="004D01EC">
              <w:rPr>
                <w:rFonts w:ascii="Times New Roman" w:hAnsi="Times New Roman" w:cs="Times New Roman"/>
                <w:bCs/>
                <w:sz w:val="24"/>
                <w:szCs w:val="24"/>
              </w:rPr>
              <w:t>теоремы к решению задач.</w:t>
            </w:r>
          </w:p>
        </w:tc>
      </w:tr>
      <w:tr w:rsidR="00F309D0" w:rsidRPr="007535F5" w:rsidTr="00CC743A">
        <w:tc>
          <w:tcPr>
            <w:tcW w:w="696" w:type="dxa"/>
          </w:tcPr>
          <w:p w:rsidR="00F309D0" w:rsidRPr="007535F5" w:rsidRDefault="002A3E52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2568" w:type="dxa"/>
            <w:gridSpan w:val="2"/>
          </w:tcPr>
          <w:p w:rsidR="00F309D0" w:rsidRPr="006C32DE" w:rsidRDefault="006C32DE" w:rsidP="00F309D0">
            <w:pPr>
              <w:tabs>
                <w:tab w:val="left" w:pos="395"/>
              </w:tabs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2DE">
              <w:rPr>
                <w:rFonts w:ascii="Times New Roman" w:hAnsi="Times New Roman" w:cs="Times New Roman"/>
                <w:sz w:val="24"/>
                <w:szCs w:val="24"/>
              </w:rPr>
              <w:t>Анализ  ко</w:t>
            </w:r>
            <w:r w:rsidRPr="006C32D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C32DE">
              <w:rPr>
                <w:rFonts w:ascii="Times New Roman" w:hAnsi="Times New Roman" w:cs="Times New Roman"/>
                <w:sz w:val="24"/>
                <w:szCs w:val="24"/>
              </w:rPr>
              <w:t>трольной работы. Параллельные плоскости. Пр</w:t>
            </w:r>
            <w:r w:rsidRPr="006C32D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C32DE">
              <w:rPr>
                <w:rFonts w:ascii="Times New Roman" w:hAnsi="Times New Roman" w:cs="Times New Roman"/>
                <w:sz w:val="24"/>
                <w:szCs w:val="24"/>
              </w:rPr>
              <w:t>знак параллельности двух пло</w:t>
            </w:r>
            <w:r w:rsidRPr="006C32D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C32DE">
              <w:rPr>
                <w:rFonts w:ascii="Times New Roman" w:hAnsi="Times New Roman" w:cs="Times New Roman"/>
                <w:sz w:val="24"/>
                <w:szCs w:val="24"/>
              </w:rPr>
              <w:t>костей. Свойства параллельных плоскостей.</w:t>
            </w:r>
          </w:p>
        </w:tc>
        <w:tc>
          <w:tcPr>
            <w:tcW w:w="3080" w:type="dxa"/>
            <w:gridSpan w:val="2"/>
          </w:tcPr>
          <w:p w:rsidR="00F309D0" w:rsidRPr="006C32DE" w:rsidRDefault="00F309D0" w:rsidP="00E37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59" w:type="dxa"/>
            <w:gridSpan w:val="3"/>
          </w:tcPr>
          <w:p w:rsidR="00F309D0" w:rsidRPr="006C32DE" w:rsidRDefault="006C32DE" w:rsidP="00F309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2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Ввести </w:t>
            </w:r>
            <w:r w:rsidRPr="006C32DE">
              <w:rPr>
                <w:rFonts w:ascii="Times New Roman" w:hAnsi="Times New Roman" w:cs="Times New Roman"/>
                <w:sz w:val="24"/>
                <w:szCs w:val="24"/>
              </w:rPr>
              <w:t>понятие пара</w:t>
            </w:r>
            <w:r w:rsidRPr="006C32D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6C32DE">
              <w:rPr>
                <w:rFonts w:ascii="Times New Roman" w:hAnsi="Times New Roman" w:cs="Times New Roman"/>
                <w:sz w:val="24"/>
                <w:szCs w:val="24"/>
              </w:rPr>
              <w:t xml:space="preserve">лельных плоскостей, </w:t>
            </w:r>
            <w:r w:rsidRPr="006C32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6C32DE">
              <w:rPr>
                <w:rFonts w:ascii="Times New Roman" w:hAnsi="Times New Roman" w:cs="Times New Roman"/>
                <w:sz w:val="24"/>
                <w:szCs w:val="24"/>
              </w:rPr>
              <w:t>доказывать признак параллельности двух плоскостей, теорему существования и единственности плоскости, параллельной данной и прох</w:t>
            </w:r>
            <w:r w:rsidRPr="006C32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C32DE">
              <w:rPr>
                <w:rFonts w:ascii="Times New Roman" w:hAnsi="Times New Roman" w:cs="Times New Roman"/>
                <w:sz w:val="24"/>
                <w:szCs w:val="24"/>
              </w:rPr>
              <w:t>дящей через данную точку пространства, изучить свойства параллельных плоскостей</w:t>
            </w:r>
          </w:p>
        </w:tc>
        <w:tc>
          <w:tcPr>
            <w:tcW w:w="2283" w:type="dxa"/>
            <w:gridSpan w:val="2"/>
          </w:tcPr>
          <w:p w:rsidR="00F309D0" w:rsidRPr="007535F5" w:rsidRDefault="00F309D0" w:rsidP="00E37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4" w:type="dxa"/>
          </w:tcPr>
          <w:p w:rsidR="00F309D0" w:rsidRPr="007535F5" w:rsidRDefault="00F309D0" w:rsidP="00E37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743A" w:rsidRPr="007535F5" w:rsidTr="006B4F6D">
        <w:tc>
          <w:tcPr>
            <w:tcW w:w="14850" w:type="dxa"/>
            <w:gridSpan w:val="11"/>
          </w:tcPr>
          <w:p w:rsidR="00CC743A" w:rsidRDefault="00CC743A" w:rsidP="00A12E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743A">
              <w:rPr>
                <w:rFonts w:ascii="Times New Roman" w:hAnsi="Times New Roman" w:cs="Times New Roman"/>
                <w:b/>
                <w:sz w:val="28"/>
                <w:szCs w:val="28"/>
              </w:rPr>
              <w:t>§4.  Тетраэдр и параллелепипед (7 часов)</w:t>
            </w:r>
          </w:p>
          <w:p w:rsidR="00CC743A" w:rsidRPr="00CC743A" w:rsidRDefault="00CC743A" w:rsidP="00CC74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4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формирование представлений </w:t>
            </w:r>
            <w:r w:rsidRPr="00CC743A">
              <w:rPr>
                <w:rFonts w:ascii="Times New Roman" w:hAnsi="Times New Roman" w:cs="Times New Roman"/>
                <w:sz w:val="24"/>
                <w:szCs w:val="24"/>
              </w:rPr>
              <w:t xml:space="preserve">учащимися пространственных </w:t>
            </w:r>
            <w:proofErr w:type="gramStart"/>
            <w:r w:rsidRPr="00CC743A">
              <w:rPr>
                <w:rFonts w:ascii="Times New Roman" w:hAnsi="Times New Roman" w:cs="Times New Roman"/>
                <w:sz w:val="24"/>
                <w:szCs w:val="24"/>
              </w:rPr>
              <w:t>телах</w:t>
            </w:r>
            <w:proofErr w:type="gramEnd"/>
            <w:r w:rsidRPr="00CC743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CC743A" w:rsidRPr="00CC743A" w:rsidRDefault="00CC743A" w:rsidP="00CC74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43A">
              <w:rPr>
                <w:rFonts w:ascii="Times New Roman" w:hAnsi="Times New Roman" w:cs="Times New Roman"/>
                <w:b/>
                <w:sz w:val="24"/>
                <w:szCs w:val="24"/>
              </w:rPr>
              <w:t>овладение навыками и умениями</w:t>
            </w:r>
            <w:r w:rsidRPr="00CC743A">
              <w:rPr>
                <w:rFonts w:ascii="Times New Roman" w:hAnsi="Times New Roman" w:cs="Times New Roman"/>
                <w:sz w:val="24"/>
                <w:szCs w:val="24"/>
              </w:rPr>
              <w:t xml:space="preserve">   решать простейшие задачи на нахождение элементов тетраэдра; </w:t>
            </w:r>
          </w:p>
          <w:p w:rsidR="00CC743A" w:rsidRPr="00CC743A" w:rsidRDefault="00CC743A" w:rsidP="00CC743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743A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умения</w:t>
            </w:r>
            <w:r w:rsidRPr="00CC743A">
              <w:rPr>
                <w:rFonts w:ascii="Times New Roman" w:hAnsi="Times New Roman" w:cs="Times New Roman"/>
                <w:sz w:val="24"/>
                <w:szCs w:val="24"/>
              </w:rPr>
              <w:t xml:space="preserve"> решать простейшие задачи на нахождение элементов параллелепипеда.</w:t>
            </w:r>
          </w:p>
        </w:tc>
      </w:tr>
      <w:tr w:rsidR="00F309D0" w:rsidRPr="007535F5" w:rsidTr="00CC743A">
        <w:tc>
          <w:tcPr>
            <w:tcW w:w="696" w:type="dxa"/>
          </w:tcPr>
          <w:p w:rsidR="00F309D0" w:rsidRPr="007535F5" w:rsidRDefault="0026597D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2568" w:type="dxa"/>
            <w:gridSpan w:val="2"/>
          </w:tcPr>
          <w:p w:rsidR="00F309D0" w:rsidRPr="0026597D" w:rsidRDefault="0026597D" w:rsidP="00D14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97D">
              <w:rPr>
                <w:rFonts w:ascii="Times New Roman" w:hAnsi="Times New Roman" w:cs="Times New Roman"/>
                <w:sz w:val="24"/>
                <w:szCs w:val="24"/>
              </w:rPr>
              <w:t>Тетраэдр. Параллелепипед. Сво</w:t>
            </w:r>
            <w:r w:rsidRPr="0026597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6597D">
              <w:rPr>
                <w:rFonts w:ascii="Times New Roman" w:hAnsi="Times New Roman" w:cs="Times New Roman"/>
                <w:sz w:val="24"/>
                <w:szCs w:val="24"/>
              </w:rPr>
              <w:t>ства граней и диагоналей п</w:t>
            </w:r>
            <w:r w:rsidRPr="002659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6597D">
              <w:rPr>
                <w:rFonts w:ascii="Times New Roman" w:hAnsi="Times New Roman" w:cs="Times New Roman"/>
                <w:sz w:val="24"/>
                <w:szCs w:val="24"/>
              </w:rPr>
              <w:t>раллелепипеда.</w:t>
            </w:r>
          </w:p>
        </w:tc>
        <w:tc>
          <w:tcPr>
            <w:tcW w:w="3080" w:type="dxa"/>
            <w:gridSpan w:val="2"/>
          </w:tcPr>
          <w:p w:rsidR="00F309D0" w:rsidRPr="0026597D" w:rsidRDefault="0026597D" w:rsidP="00A12EE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597D">
              <w:rPr>
                <w:rFonts w:ascii="Times New Roman" w:hAnsi="Times New Roman" w:cs="Times New Roman"/>
                <w:i/>
                <w:sz w:val="24"/>
                <w:szCs w:val="24"/>
              </w:rPr>
              <w:t>Тетраэдр, параллелеп</w:t>
            </w:r>
            <w:r w:rsidRPr="0026597D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26597D">
              <w:rPr>
                <w:rFonts w:ascii="Times New Roman" w:hAnsi="Times New Roman" w:cs="Times New Roman"/>
                <w:i/>
                <w:sz w:val="24"/>
                <w:szCs w:val="24"/>
              </w:rPr>
              <w:t>пед</w:t>
            </w:r>
          </w:p>
        </w:tc>
        <w:tc>
          <w:tcPr>
            <w:tcW w:w="3959" w:type="dxa"/>
            <w:gridSpan w:val="3"/>
          </w:tcPr>
          <w:p w:rsidR="00F309D0" w:rsidRPr="0026597D" w:rsidRDefault="0026597D" w:rsidP="00F309D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597D">
              <w:rPr>
                <w:rFonts w:ascii="Times New Roman" w:hAnsi="Times New Roman" w:cs="Times New Roman"/>
                <w:b/>
                <w:sz w:val="24"/>
                <w:szCs w:val="24"/>
              </w:rPr>
              <w:t>Ввести</w:t>
            </w:r>
            <w:r w:rsidRPr="0026597D">
              <w:rPr>
                <w:rFonts w:ascii="Times New Roman" w:hAnsi="Times New Roman" w:cs="Times New Roman"/>
                <w:sz w:val="24"/>
                <w:szCs w:val="24"/>
              </w:rPr>
              <w:t xml:space="preserve"> понятие тетраэдра, параллелепипеда, ра</w:t>
            </w:r>
            <w:r w:rsidRPr="0026597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6597D">
              <w:rPr>
                <w:rFonts w:ascii="Times New Roman" w:hAnsi="Times New Roman" w:cs="Times New Roman"/>
                <w:sz w:val="24"/>
                <w:szCs w:val="24"/>
              </w:rPr>
              <w:t>смотреть свойства ребер, граней, диагоналей пара</w:t>
            </w:r>
            <w:r w:rsidRPr="0026597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6597D">
              <w:rPr>
                <w:rFonts w:ascii="Times New Roman" w:hAnsi="Times New Roman" w:cs="Times New Roman"/>
                <w:sz w:val="24"/>
                <w:szCs w:val="24"/>
              </w:rPr>
              <w:t>лелепипеда.</w:t>
            </w:r>
          </w:p>
        </w:tc>
        <w:tc>
          <w:tcPr>
            <w:tcW w:w="2283" w:type="dxa"/>
            <w:gridSpan w:val="2"/>
          </w:tcPr>
          <w:p w:rsidR="00F309D0" w:rsidRPr="0026597D" w:rsidRDefault="00F309D0" w:rsidP="00A12EE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</w:tcPr>
          <w:p w:rsidR="00F309D0" w:rsidRPr="007535F5" w:rsidRDefault="00F309D0" w:rsidP="00A12EE1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309D0" w:rsidRPr="007535F5" w:rsidTr="0026597D">
        <w:trPr>
          <w:trHeight w:val="3161"/>
        </w:trPr>
        <w:tc>
          <w:tcPr>
            <w:tcW w:w="696" w:type="dxa"/>
          </w:tcPr>
          <w:p w:rsidR="00F309D0" w:rsidRPr="007535F5" w:rsidRDefault="0026597D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20-21</w:t>
            </w:r>
          </w:p>
        </w:tc>
        <w:tc>
          <w:tcPr>
            <w:tcW w:w="2568" w:type="dxa"/>
            <w:gridSpan w:val="2"/>
          </w:tcPr>
          <w:p w:rsidR="00F309D0" w:rsidRPr="0026597D" w:rsidRDefault="0026597D" w:rsidP="00227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97D">
              <w:rPr>
                <w:rFonts w:ascii="Times New Roman" w:hAnsi="Times New Roman" w:cs="Times New Roman"/>
                <w:sz w:val="24"/>
                <w:szCs w:val="24"/>
              </w:rPr>
              <w:t>Задачи на построение сеч</w:t>
            </w:r>
            <w:r w:rsidRPr="0026597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6597D">
              <w:rPr>
                <w:rFonts w:ascii="Times New Roman" w:hAnsi="Times New Roman" w:cs="Times New Roman"/>
                <w:sz w:val="24"/>
                <w:szCs w:val="24"/>
              </w:rPr>
              <w:t>ний.</w:t>
            </w:r>
          </w:p>
        </w:tc>
        <w:tc>
          <w:tcPr>
            <w:tcW w:w="3080" w:type="dxa"/>
            <w:gridSpan w:val="2"/>
          </w:tcPr>
          <w:p w:rsidR="00F309D0" w:rsidRPr="0026597D" w:rsidRDefault="0026597D" w:rsidP="00A12E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Сечение</w:t>
            </w:r>
          </w:p>
        </w:tc>
        <w:tc>
          <w:tcPr>
            <w:tcW w:w="3959" w:type="dxa"/>
            <w:gridSpan w:val="3"/>
          </w:tcPr>
          <w:p w:rsidR="00F309D0" w:rsidRPr="0026597D" w:rsidRDefault="0026597D" w:rsidP="00A12EE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597D">
              <w:rPr>
                <w:rFonts w:ascii="Times New Roman" w:hAnsi="Times New Roman" w:cs="Times New Roman"/>
                <w:b/>
                <w:sz w:val="24"/>
                <w:szCs w:val="24"/>
              </w:rPr>
              <w:t>Сформировать</w:t>
            </w:r>
            <w:r w:rsidRPr="0026597D">
              <w:rPr>
                <w:rFonts w:ascii="Times New Roman" w:hAnsi="Times New Roman" w:cs="Times New Roman"/>
                <w:sz w:val="24"/>
                <w:szCs w:val="24"/>
              </w:rPr>
              <w:t xml:space="preserve"> навык р</w:t>
            </w:r>
            <w:r w:rsidRPr="0026597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6597D">
              <w:rPr>
                <w:rFonts w:ascii="Times New Roman" w:hAnsi="Times New Roman" w:cs="Times New Roman"/>
                <w:sz w:val="24"/>
                <w:szCs w:val="24"/>
              </w:rPr>
              <w:t>шения простейших задач на построение сечений тетраэдра и параллелеп</w:t>
            </w:r>
            <w:r w:rsidRPr="0026597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6597D">
              <w:rPr>
                <w:rFonts w:ascii="Times New Roman" w:hAnsi="Times New Roman" w:cs="Times New Roman"/>
                <w:sz w:val="24"/>
                <w:szCs w:val="24"/>
              </w:rPr>
              <w:t>педа</w:t>
            </w:r>
          </w:p>
        </w:tc>
        <w:tc>
          <w:tcPr>
            <w:tcW w:w="2283" w:type="dxa"/>
            <w:gridSpan w:val="2"/>
          </w:tcPr>
          <w:p w:rsidR="00F309D0" w:rsidRPr="0026597D" w:rsidRDefault="00F309D0" w:rsidP="00A12EE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</w:tcPr>
          <w:p w:rsidR="00F309D0" w:rsidRPr="007535F5" w:rsidRDefault="00F309D0" w:rsidP="00A12EE1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309D0" w:rsidRPr="007535F5" w:rsidTr="00CC743A">
        <w:tc>
          <w:tcPr>
            <w:tcW w:w="696" w:type="dxa"/>
          </w:tcPr>
          <w:p w:rsidR="00F309D0" w:rsidRPr="007535F5" w:rsidRDefault="0026597D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22-23</w:t>
            </w:r>
          </w:p>
        </w:tc>
        <w:tc>
          <w:tcPr>
            <w:tcW w:w="2568" w:type="dxa"/>
            <w:gridSpan w:val="2"/>
          </w:tcPr>
          <w:p w:rsidR="00F309D0" w:rsidRPr="0026597D" w:rsidRDefault="0026597D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97D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«Параллельность пло</w:t>
            </w:r>
            <w:r w:rsidRPr="0026597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6597D">
              <w:rPr>
                <w:rFonts w:ascii="Times New Roman" w:hAnsi="Times New Roman" w:cs="Times New Roman"/>
                <w:sz w:val="24"/>
                <w:szCs w:val="24"/>
              </w:rPr>
              <w:t>костей, тетраэдр, параллелепипед»</w:t>
            </w:r>
          </w:p>
        </w:tc>
        <w:tc>
          <w:tcPr>
            <w:tcW w:w="3080" w:type="dxa"/>
            <w:gridSpan w:val="2"/>
          </w:tcPr>
          <w:p w:rsidR="00F309D0" w:rsidRPr="0026597D" w:rsidRDefault="00F309D0" w:rsidP="002C33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59" w:type="dxa"/>
            <w:gridSpan w:val="3"/>
          </w:tcPr>
          <w:p w:rsidR="00F309D0" w:rsidRPr="0026597D" w:rsidRDefault="0026597D" w:rsidP="002C33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9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Выработать </w:t>
            </w:r>
            <w:r w:rsidRPr="0026597D">
              <w:rPr>
                <w:rFonts w:ascii="Times New Roman" w:hAnsi="Times New Roman" w:cs="Times New Roman"/>
                <w:sz w:val="24"/>
                <w:szCs w:val="24"/>
              </w:rPr>
              <w:t>навыки реш</w:t>
            </w:r>
            <w:r w:rsidRPr="0026597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6597D">
              <w:rPr>
                <w:rFonts w:ascii="Times New Roman" w:hAnsi="Times New Roman" w:cs="Times New Roman"/>
                <w:sz w:val="24"/>
                <w:szCs w:val="24"/>
              </w:rPr>
              <w:t>ния задач</w:t>
            </w:r>
          </w:p>
        </w:tc>
        <w:tc>
          <w:tcPr>
            <w:tcW w:w="2283" w:type="dxa"/>
            <w:gridSpan w:val="2"/>
          </w:tcPr>
          <w:p w:rsidR="00F309D0" w:rsidRPr="0026597D" w:rsidRDefault="00F309D0" w:rsidP="002C33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4" w:type="dxa"/>
          </w:tcPr>
          <w:p w:rsidR="00F309D0" w:rsidRPr="007535F5" w:rsidRDefault="00F309D0" w:rsidP="002C33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309D0" w:rsidRPr="007535F5" w:rsidTr="00CC743A">
        <w:tc>
          <w:tcPr>
            <w:tcW w:w="696" w:type="dxa"/>
          </w:tcPr>
          <w:p w:rsidR="00F309D0" w:rsidRPr="007535F5" w:rsidRDefault="00F309D0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597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68" w:type="dxa"/>
            <w:gridSpan w:val="2"/>
          </w:tcPr>
          <w:p w:rsidR="00F309D0" w:rsidRPr="0026597D" w:rsidRDefault="006E1AE6" w:rsidP="00265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97D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№2. </w:t>
            </w:r>
            <w:r w:rsidR="0026597D" w:rsidRPr="0026597D">
              <w:rPr>
                <w:rFonts w:ascii="Times New Roman" w:hAnsi="Times New Roman" w:cs="Times New Roman"/>
                <w:sz w:val="24"/>
                <w:szCs w:val="24"/>
              </w:rPr>
              <w:t>«П</w:t>
            </w:r>
            <w:r w:rsidR="0026597D" w:rsidRPr="002659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6597D" w:rsidRPr="0026597D">
              <w:rPr>
                <w:rFonts w:ascii="Times New Roman" w:hAnsi="Times New Roman" w:cs="Times New Roman"/>
                <w:sz w:val="24"/>
                <w:szCs w:val="24"/>
              </w:rPr>
              <w:t>раллельность плоскостей»</w:t>
            </w:r>
          </w:p>
        </w:tc>
        <w:tc>
          <w:tcPr>
            <w:tcW w:w="3110" w:type="dxa"/>
            <w:gridSpan w:val="3"/>
          </w:tcPr>
          <w:p w:rsidR="00F309D0" w:rsidRPr="0026597D" w:rsidRDefault="00F309D0" w:rsidP="00DB10B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44" w:type="dxa"/>
            <w:gridSpan w:val="3"/>
          </w:tcPr>
          <w:p w:rsidR="00F309D0" w:rsidRPr="0026597D" w:rsidRDefault="006E1AE6" w:rsidP="00DB10B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59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26597D">
              <w:rPr>
                <w:rFonts w:ascii="Times New Roman" w:hAnsi="Times New Roman" w:cs="Times New Roman"/>
                <w:sz w:val="24"/>
                <w:szCs w:val="24"/>
              </w:rPr>
              <w:t>применять изученный теоретический материал при выполнении письменной работы</w:t>
            </w:r>
          </w:p>
        </w:tc>
        <w:tc>
          <w:tcPr>
            <w:tcW w:w="2268" w:type="dxa"/>
          </w:tcPr>
          <w:p w:rsidR="00F309D0" w:rsidRPr="007535F5" w:rsidRDefault="00F309D0" w:rsidP="00DB10B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264" w:type="dxa"/>
          </w:tcPr>
          <w:p w:rsidR="00F309D0" w:rsidRPr="007535F5" w:rsidRDefault="00F309D0" w:rsidP="00DB10B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E1AE6" w:rsidRPr="007535F5" w:rsidTr="00ED4021">
        <w:tc>
          <w:tcPr>
            <w:tcW w:w="14850" w:type="dxa"/>
            <w:gridSpan w:val="11"/>
          </w:tcPr>
          <w:p w:rsidR="009C6888" w:rsidRPr="009C6888" w:rsidRDefault="009C6888" w:rsidP="009C68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68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Глава </w:t>
            </w:r>
            <w:r w:rsidRPr="009C688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9C6888">
              <w:rPr>
                <w:rFonts w:ascii="Times New Roman" w:hAnsi="Times New Roman" w:cs="Times New Roman"/>
                <w:b/>
                <w:sz w:val="28"/>
                <w:szCs w:val="28"/>
              </w:rPr>
              <w:t>. Перпендикулярность прямых и плоскостей (20 часов)</w:t>
            </w:r>
          </w:p>
          <w:p w:rsidR="009C6888" w:rsidRPr="009C6888" w:rsidRDefault="009C6888" w:rsidP="009C6888">
            <w:pPr>
              <w:rPr>
                <w:rFonts w:ascii="Times New Roman" w:hAnsi="Times New Roman" w:cs="Times New Roman"/>
                <w:color w:val="787878"/>
                <w:sz w:val="24"/>
                <w:szCs w:val="24"/>
              </w:rPr>
            </w:pPr>
            <w:r w:rsidRPr="009C688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Основные цели:</w:t>
            </w:r>
            <w:r w:rsidRPr="009C6888">
              <w:rPr>
                <w:rFonts w:ascii="Times New Roman" w:hAnsi="Times New Roman" w:cs="Times New Roman"/>
                <w:color w:val="787878"/>
                <w:sz w:val="24"/>
                <w:szCs w:val="24"/>
              </w:rPr>
              <w:t xml:space="preserve">  </w:t>
            </w:r>
            <w:r w:rsidRPr="009C6888">
              <w:rPr>
                <w:rFonts w:ascii="Times New Roman" w:hAnsi="Times New Roman" w:cs="Times New Roman"/>
                <w:sz w:val="24"/>
                <w:szCs w:val="24"/>
              </w:rPr>
              <w:t xml:space="preserve">создать условия учащимся </w:t>
            </w:r>
            <w:proofErr w:type="gramStart"/>
            <w:r w:rsidRPr="009C6888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9C688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9C6888">
              <w:rPr>
                <w:rFonts w:ascii="Times New Roman" w:hAnsi="Times New Roman" w:cs="Times New Roman"/>
                <w:color w:val="787878"/>
                <w:sz w:val="24"/>
                <w:szCs w:val="24"/>
              </w:rPr>
              <w:t xml:space="preserve">  </w:t>
            </w:r>
          </w:p>
          <w:p w:rsidR="009C6888" w:rsidRPr="009C6888" w:rsidRDefault="009C6888" w:rsidP="009C6888">
            <w:pPr>
              <w:numPr>
                <w:ilvl w:val="0"/>
                <w:numId w:val="42"/>
              </w:numPr>
              <w:tabs>
                <w:tab w:val="clear" w:pos="720"/>
                <w:tab w:val="num" w:pos="360"/>
              </w:tabs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8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Формирования представлений</w:t>
            </w:r>
            <w:r w:rsidRPr="009C68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перпендикулярности прямых и плоскостей в пространстве, о понятии перпендикуляра и  наклонной в пространстве и их свойствах </w:t>
            </w:r>
          </w:p>
          <w:p w:rsidR="009C6888" w:rsidRPr="009C6888" w:rsidRDefault="009C6888" w:rsidP="009C6888">
            <w:pPr>
              <w:numPr>
                <w:ilvl w:val="0"/>
                <w:numId w:val="42"/>
              </w:numPr>
              <w:tabs>
                <w:tab w:val="clear" w:pos="720"/>
                <w:tab w:val="num" w:pos="360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8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Обобщения и систематизации</w:t>
            </w:r>
            <w:r w:rsidRPr="009C68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знания  учащихся о перпендикулярности прямых, перпендикуляре и наклонных  из курса   планиметрии. </w:t>
            </w:r>
          </w:p>
          <w:p w:rsidR="009C6888" w:rsidRPr="009C6888" w:rsidRDefault="009C6888" w:rsidP="009C6888">
            <w:pPr>
              <w:numPr>
                <w:ilvl w:val="0"/>
                <w:numId w:val="42"/>
              </w:numPr>
              <w:tabs>
                <w:tab w:val="clear" w:pos="720"/>
                <w:tab w:val="num" w:pos="360"/>
              </w:tabs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8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Овладения умением</w:t>
            </w:r>
            <w:r w:rsidRPr="009C68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  ортогонального проектирования и знанием его свойства, тем самым  расширить знания о  геометрических чертежах. </w:t>
            </w:r>
          </w:p>
          <w:p w:rsidR="009C6888" w:rsidRPr="009C6888" w:rsidRDefault="009C6888" w:rsidP="009C6888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C68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Формирования умения</w:t>
            </w:r>
            <w:r w:rsidRPr="009C6888">
              <w:rPr>
                <w:rFonts w:ascii="Times New Roman" w:hAnsi="Times New Roman" w:cs="Times New Roman"/>
                <w:bCs/>
                <w:sz w:val="24"/>
                <w:szCs w:val="24"/>
              </w:rPr>
              <w:t>  создавать геометрические чертежи, передающие информацию о данном понятии.</w:t>
            </w:r>
          </w:p>
          <w:p w:rsidR="006E1AE6" w:rsidRPr="009C6888" w:rsidRDefault="009C6888" w:rsidP="009C68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68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§1. Перпендикулярность прямой и плоскости </w:t>
            </w:r>
            <w:proofErr w:type="gramStart"/>
            <w:r w:rsidRPr="009C68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 </w:t>
            </w:r>
            <w:proofErr w:type="gramEnd"/>
            <w:r w:rsidRPr="009C6888">
              <w:rPr>
                <w:rFonts w:ascii="Times New Roman" w:hAnsi="Times New Roman" w:cs="Times New Roman"/>
                <w:b/>
                <w:sz w:val="28"/>
                <w:szCs w:val="28"/>
              </w:rPr>
              <w:t>5часов)</w:t>
            </w:r>
          </w:p>
          <w:p w:rsidR="009C6888" w:rsidRPr="009C6888" w:rsidRDefault="009C6888" w:rsidP="009C688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8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Формирования представлений</w:t>
            </w:r>
            <w:r w:rsidRPr="009C68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перпендикулярности прямых и плоскостей в пространстве, о понятии перпендикуляра и  наклонной в пространстве и их свойствах </w:t>
            </w:r>
          </w:p>
          <w:p w:rsidR="009C6888" w:rsidRPr="009C6888" w:rsidRDefault="009C6888" w:rsidP="009C6888">
            <w:pPr>
              <w:numPr>
                <w:ilvl w:val="0"/>
                <w:numId w:val="42"/>
              </w:numPr>
              <w:tabs>
                <w:tab w:val="clear" w:pos="720"/>
                <w:tab w:val="num" w:pos="360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8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Обобщения и систематизации</w:t>
            </w:r>
            <w:r w:rsidRPr="009C68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знания  учащихся о перпендикулярности прямых, перпендикуляре и наклонных  из курса   планиметрии. </w:t>
            </w:r>
          </w:p>
          <w:p w:rsidR="009C6888" w:rsidRPr="009C6888" w:rsidRDefault="009C6888" w:rsidP="009C6888">
            <w:pPr>
              <w:numPr>
                <w:ilvl w:val="0"/>
                <w:numId w:val="42"/>
              </w:numPr>
              <w:tabs>
                <w:tab w:val="clear" w:pos="720"/>
                <w:tab w:val="num" w:pos="360"/>
              </w:tabs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8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Овладения умением</w:t>
            </w:r>
            <w:r w:rsidRPr="009C68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  ортогонального проектирования и знанием его свойства, тем самым  расширить знания о  геометрических чертежах. </w:t>
            </w:r>
          </w:p>
          <w:p w:rsidR="009C6888" w:rsidRPr="009C6888" w:rsidRDefault="009C6888" w:rsidP="009C688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C68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Формирования умения</w:t>
            </w:r>
            <w:r w:rsidRPr="009C6888">
              <w:rPr>
                <w:rFonts w:ascii="Times New Roman" w:hAnsi="Times New Roman" w:cs="Times New Roman"/>
                <w:bCs/>
                <w:sz w:val="24"/>
                <w:szCs w:val="24"/>
              </w:rPr>
              <w:t>  создавать геометрические чертежи, передающие информацию о данном понятии.</w:t>
            </w:r>
          </w:p>
          <w:p w:rsidR="009C6888" w:rsidRPr="007535F5" w:rsidRDefault="009C6888" w:rsidP="009C688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309D0" w:rsidRPr="007535F5" w:rsidTr="00CC743A">
        <w:tc>
          <w:tcPr>
            <w:tcW w:w="696" w:type="dxa"/>
            <w:tcBorders>
              <w:top w:val="single" w:sz="4" w:space="0" w:color="auto"/>
            </w:tcBorders>
          </w:tcPr>
          <w:p w:rsidR="00F309D0" w:rsidRPr="007535F5" w:rsidRDefault="00E279F1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</w:tcBorders>
          </w:tcPr>
          <w:p w:rsidR="00F309D0" w:rsidRPr="00E279F1" w:rsidRDefault="00E279F1" w:rsidP="00121340">
            <w:pPr>
              <w:tabs>
                <w:tab w:val="left" w:pos="395"/>
                <w:tab w:val="left" w:pos="540"/>
              </w:tabs>
              <w:suppressAutoHyphens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gramStart"/>
            <w:r w:rsidRPr="00E279F1">
              <w:rPr>
                <w:rFonts w:ascii="Times New Roman" w:hAnsi="Times New Roman" w:cs="Times New Roman"/>
                <w:sz w:val="24"/>
                <w:szCs w:val="24"/>
              </w:rPr>
              <w:t>Перпендикуля</w:t>
            </w:r>
            <w:r w:rsidRPr="00E279F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279F1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End"/>
            <w:r w:rsidRPr="00E279F1">
              <w:rPr>
                <w:rFonts w:ascii="Times New Roman" w:hAnsi="Times New Roman" w:cs="Times New Roman"/>
                <w:sz w:val="24"/>
                <w:szCs w:val="24"/>
              </w:rPr>
              <w:t xml:space="preserve"> прямые в пространстве. </w:t>
            </w:r>
            <w:proofErr w:type="gramStart"/>
            <w:r w:rsidRPr="00E279F1">
              <w:rPr>
                <w:rFonts w:ascii="Times New Roman" w:hAnsi="Times New Roman" w:cs="Times New Roman"/>
                <w:sz w:val="24"/>
                <w:szCs w:val="24"/>
              </w:rPr>
              <w:t>Параллельные прямые, перпе</w:t>
            </w:r>
            <w:r w:rsidRPr="00E279F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279F1">
              <w:rPr>
                <w:rFonts w:ascii="Times New Roman" w:hAnsi="Times New Roman" w:cs="Times New Roman"/>
                <w:sz w:val="24"/>
                <w:szCs w:val="24"/>
              </w:rPr>
              <w:t>дикулярные к плоскости.</w:t>
            </w:r>
            <w:proofErr w:type="gramEnd"/>
          </w:p>
        </w:tc>
        <w:tc>
          <w:tcPr>
            <w:tcW w:w="3110" w:type="dxa"/>
            <w:gridSpan w:val="3"/>
            <w:tcBorders>
              <w:top w:val="single" w:sz="4" w:space="0" w:color="auto"/>
            </w:tcBorders>
          </w:tcPr>
          <w:p w:rsidR="00F309D0" w:rsidRPr="00E279F1" w:rsidRDefault="00F309D0" w:rsidP="009E20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4" w:type="dxa"/>
            <w:gridSpan w:val="3"/>
            <w:tcBorders>
              <w:top w:val="single" w:sz="4" w:space="0" w:color="auto"/>
            </w:tcBorders>
          </w:tcPr>
          <w:p w:rsidR="00F309D0" w:rsidRPr="00E279F1" w:rsidRDefault="00E279F1" w:rsidP="006E1A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9F1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E279F1">
              <w:rPr>
                <w:rFonts w:ascii="Times New Roman" w:hAnsi="Times New Roman" w:cs="Times New Roman"/>
                <w:sz w:val="24"/>
                <w:szCs w:val="24"/>
              </w:rPr>
              <w:t xml:space="preserve"> лемму о перпендикулярности двух пара</w:t>
            </w:r>
            <w:r w:rsidRPr="00E279F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279F1">
              <w:rPr>
                <w:rFonts w:ascii="Times New Roman" w:hAnsi="Times New Roman" w:cs="Times New Roman"/>
                <w:sz w:val="24"/>
                <w:szCs w:val="24"/>
              </w:rPr>
              <w:t>лельных прямых к третьей прямой. Знать определение прямой, перпендикуля</w:t>
            </w:r>
            <w:r w:rsidRPr="00E279F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279F1">
              <w:rPr>
                <w:rFonts w:ascii="Times New Roman" w:hAnsi="Times New Roman" w:cs="Times New Roman"/>
                <w:sz w:val="24"/>
                <w:szCs w:val="24"/>
              </w:rPr>
              <w:t>ной к плоскости.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F309D0" w:rsidRPr="007535F5" w:rsidRDefault="00F309D0" w:rsidP="009E20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single" w:sz="4" w:space="0" w:color="auto"/>
            </w:tcBorders>
          </w:tcPr>
          <w:p w:rsidR="00F309D0" w:rsidRPr="007535F5" w:rsidRDefault="00F309D0" w:rsidP="009E20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309D0" w:rsidRPr="007535F5" w:rsidTr="00CC743A">
        <w:tc>
          <w:tcPr>
            <w:tcW w:w="696" w:type="dxa"/>
          </w:tcPr>
          <w:p w:rsidR="00F309D0" w:rsidRPr="007535F5" w:rsidRDefault="00E279F1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</w:tcBorders>
          </w:tcPr>
          <w:p w:rsidR="00F309D0" w:rsidRPr="00E279F1" w:rsidRDefault="00E279F1" w:rsidP="00370B35">
            <w:pPr>
              <w:tabs>
                <w:tab w:val="left" w:pos="7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79F1">
              <w:rPr>
                <w:rFonts w:ascii="Times New Roman" w:hAnsi="Times New Roman" w:cs="Times New Roman"/>
                <w:sz w:val="24"/>
                <w:szCs w:val="24"/>
              </w:rPr>
              <w:t>Признак перпе</w:t>
            </w:r>
            <w:r w:rsidRPr="00E279F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279F1">
              <w:rPr>
                <w:rFonts w:ascii="Times New Roman" w:hAnsi="Times New Roman" w:cs="Times New Roman"/>
                <w:sz w:val="24"/>
                <w:szCs w:val="24"/>
              </w:rPr>
              <w:t>дикулярности прямой и пло</w:t>
            </w:r>
            <w:r w:rsidRPr="00E279F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279F1">
              <w:rPr>
                <w:rFonts w:ascii="Times New Roman" w:hAnsi="Times New Roman" w:cs="Times New Roman"/>
                <w:sz w:val="24"/>
                <w:szCs w:val="24"/>
              </w:rPr>
              <w:t>кости</w:t>
            </w:r>
          </w:p>
        </w:tc>
        <w:tc>
          <w:tcPr>
            <w:tcW w:w="3110" w:type="dxa"/>
            <w:gridSpan w:val="3"/>
          </w:tcPr>
          <w:p w:rsidR="00F309D0" w:rsidRPr="00E279F1" w:rsidRDefault="00F309D0" w:rsidP="00370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4" w:type="dxa"/>
            <w:gridSpan w:val="3"/>
          </w:tcPr>
          <w:p w:rsidR="00F309D0" w:rsidRPr="00E279F1" w:rsidRDefault="00E279F1" w:rsidP="00370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9F1">
              <w:rPr>
                <w:rFonts w:ascii="Times New Roman" w:hAnsi="Times New Roman" w:cs="Times New Roman"/>
                <w:b/>
                <w:sz w:val="24"/>
                <w:szCs w:val="24"/>
              </w:rPr>
              <w:t>Доказать</w:t>
            </w:r>
            <w:r w:rsidRPr="00E279F1">
              <w:rPr>
                <w:rFonts w:ascii="Times New Roman" w:hAnsi="Times New Roman" w:cs="Times New Roman"/>
                <w:sz w:val="24"/>
                <w:szCs w:val="24"/>
              </w:rPr>
              <w:t xml:space="preserve"> признак перпе</w:t>
            </w:r>
            <w:r w:rsidRPr="00E279F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279F1">
              <w:rPr>
                <w:rFonts w:ascii="Times New Roman" w:hAnsi="Times New Roman" w:cs="Times New Roman"/>
                <w:sz w:val="24"/>
                <w:szCs w:val="24"/>
              </w:rPr>
              <w:t>дикулярности прямой и плоскости и уметь прим</w:t>
            </w:r>
            <w:r w:rsidRPr="00E279F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279F1">
              <w:rPr>
                <w:rFonts w:ascii="Times New Roman" w:hAnsi="Times New Roman" w:cs="Times New Roman"/>
                <w:sz w:val="24"/>
                <w:szCs w:val="24"/>
              </w:rPr>
              <w:t>нять его при решении з</w:t>
            </w:r>
            <w:r w:rsidRPr="00E279F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279F1">
              <w:rPr>
                <w:rFonts w:ascii="Times New Roman" w:hAnsi="Times New Roman" w:cs="Times New Roman"/>
                <w:sz w:val="24"/>
                <w:szCs w:val="24"/>
              </w:rPr>
              <w:t>дач</w:t>
            </w:r>
          </w:p>
        </w:tc>
        <w:tc>
          <w:tcPr>
            <w:tcW w:w="2268" w:type="dxa"/>
          </w:tcPr>
          <w:p w:rsidR="00F309D0" w:rsidRPr="007535F5" w:rsidRDefault="00F309D0" w:rsidP="00B51A4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</w:tcPr>
          <w:p w:rsidR="00F309D0" w:rsidRPr="007535F5" w:rsidRDefault="00F309D0" w:rsidP="00B51A4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9D0" w:rsidRPr="007535F5" w:rsidTr="00CC743A">
        <w:tc>
          <w:tcPr>
            <w:tcW w:w="696" w:type="dxa"/>
          </w:tcPr>
          <w:p w:rsidR="00F309D0" w:rsidRPr="007535F5" w:rsidRDefault="00E279F1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</w:tcBorders>
          </w:tcPr>
          <w:p w:rsidR="00F309D0" w:rsidRPr="00E279F1" w:rsidRDefault="00E279F1" w:rsidP="00370B35">
            <w:pPr>
              <w:tabs>
                <w:tab w:val="left" w:pos="7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79F1">
              <w:rPr>
                <w:rFonts w:ascii="Times New Roman" w:hAnsi="Times New Roman" w:cs="Times New Roman"/>
                <w:sz w:val="24"/>
                <w:szCs w:val="24"/>
              </w:rPr>
              <w:t xml:space="preserve">Теорема </w:t>
            </w:r>
            <w:proofErr w:type="gramStart"/>
            <w:r w:rsidRPr="00E279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E279F1">
              <w:rPr>
                <w:rFonts w:ascii="Times New Roman" w:hAnsi="Times New Roman" w:cs="Times New Roman"/>
                <w:sz w:val="24"/>
                <w:szCs w:val="24"/>
              </w:rPr>
              <w:t xml:space="preserve"> прямой, перпендикулярной к пло</w:t>
            </w:r>
            <w:r w:rsidRPr="00E279F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279F1">
              <w:rPr>
                <w:rFonts w:ascii="Times New Roman" w:hAnsi="Times New Roman" w:cs="Times New Roman"/>
                <w:sz w:val="24"/>
                <w:szCs w:val="24"/>
              </w:rPr>
              <w:t>кости</w:t>
            </w:r>
          </w:p>
        </w:tc>
        <w:tc>
          <w:tcPr>
            <w:tcW w:w="3110" w:type="dxa"/>
            <w:gridSpan w:val="3"/>
          </w:tcPr>
          <w:p w:rsidR="00F309D0" w:rsidRPr="00E279F1" w:rsidRDefault="00F309D0" w:rsidP="00370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4" w:type="dxa"/>
            <w:gridSpan w:val="3"/>
          </w:tcPr>
          <w:p w:rsidR="00F309D0" w:rsidRPr="00E279F1" w:rsidRDefault="00E279F1" w:rsidP="00370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9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Доказать </w:t>
            </w:r>
            <w:r w:rsidRPr="00E279F1">
              <w:rPr>
                <w:rFonts w:ascii="Times New Roman" w:hAnsi="Times New Roman" w:cs="Times New Roman"/>
                <w:sz w:val="24"/>
                <w:szCs w:val="24"/>
              </w:rPr>
              <w:t>теоремы сущес</w:t>
            </w:r>
            <w:r w:rsidRPr="00E279F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279F1">
              <w:rPr>
                <w:rFonts w:ascii="Times New Roman" w:hAnsi="Times New Roman" w:cs="Times New Roman"/>
                <w:sz w:val="24"/>
                <w:szCs w:val="24"/>
              </w:rPr>
              <w:t>вования и единственности прямой, перпендикуля</w:t>
            </w:r>
            <w:r w:rsidRPr="00E279F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279F1">
              <w:rPr>
                <w:rFonts w:ascii="Times New Roman" w:hAnsi="Times New Roman" w:cs="Times New Roman"/>
                <w:sz w:val="24"/>
                <w:szCs w:val="24"/>
              </w:rPr>
              <w:t>ной к плоскости</w:t>
            </w:r>
          </w:p>
        </w:tc>
        <w:tc>
          <w:tcPr>
            <w:tcW w:w="2268" w:type="dxa"/>
          </w:tcPr>
          <w:p w:rsidR="00F309D0" w:rsidRPr="007535F5" w:rsidRDefault="00F309D0" w:rsidP="00B51A4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</w:tcPr>
          <w:p w:rsidR="00F309D0" w:rsidRPr="007535F5" w:rsidRDefault="00F309D0" w:rsidP="00B51A4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9D0" w:rsidRPr="007535F5" w:rsidTr="00CC743A">
        <w:tc>
          <w:tcPr>
            <w:tcW w:w="696" w:type="dxa"/>
          </w:tcPr>
          <w:p w:rsidR="00F309D0" w:rsidRPr="007535F5" w:rsidRDefault="00E279F1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28-29</w:t>
            </w:r>
          </w:p>
        </w:tc>
        <w:tc>
          <w:tcPr>
            <w:tcW w:w="2568" w:type="dxa"/>
            <w:gridSpan w:val="2"/>
          </w:tcPr>
          <w:p w:rsidR="00F309D0" w:rsidRPr="00E279F1" w:rsidRDefault="00E279F1" w:rsidP="00D91C9F">
            <w:pPr>
              <w:tabs>
                <w:tab w:val="left" w:pos="271"/>
              </w:tabs>
              <w:suppressAutoHyphens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279F1">
              <w:rPr>
                <w:rFonts w:ascii="Times New Roman" w:hAnsi="Times New Roman" w:cs="Times New Roman"/>
                <w:sz w:val="24"/>
                <w:szCs w:val="24"/>
              </w:rPr>
              <w:t>Решение задач на перпендикуля</w:t>
            </w:r>
            <w:r w:rsidRPr="00E279F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279F1">
              <w:rPr>
                <w:rFonts w:ascii="Times New Roman" w:hAnsi="Times New Roman" w:cs="Times New Roman"/>
                <w:sz w:val="24"/>
                <w:szCs w:val="24"/>
              </w:rPr>
              <w:t>ность прямой и плоскости</w:t>
            </w:r>
          </w:p>
        </w:tc>
        <w:tc>
          <w:tcPr>
            <w:tcW w:w="3110" w:type="dxa"/>
            <w:gridSpan w:val="3"/>
          </w:tcPr>
          <w:p w:rsidR="00F309D0" w:rsidRPr="00E279F1" w:rsidRDefault="00F309D0" w:rsidP="00370B3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929" w:type="dxa"/>
            <w:gridSpan w:val="2"/>
          </w:tcPr>
          <w:p w:rsidR="00F309D0" w:rsidRPr="00E279F1" w:rsidRDefault="00E279F1" w:rsidP="00370B3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279F1">
              <w:rPr>
                <w:rFonts w:ascii="Times New Roman" w:hAnsi="Times New Roman" w:cs="Times New Roman"/>
                <w:b/>
                <w:sz w:val="24"/>
                <w:szCs w:val="24"/>
              </w:rPr>
              <w:t>Сформировать</w:t>
            </w:r>
            <w:r w:rsidRPr="00E279F1">
              <w:rPr>
                <w:rFonts w:ascii="Times New Roman" w:hAnsi="Times New Roman" w:cs="Times New Roman"/>
                <w:sz w:val="24"/>
                <w:szCs w:val="24"/>
              </w:rPr>
              <w:t xml:space="preserve"> навык применения изученных теорем к решению задач</w:t>
            </w:r>
          </w:p>
        </w:tc>
        <w:tc>
          <w:tcPr>
            <w:tcW w:w="2283" w:type="dxa"/>
            <w:gridSpan w:val="2"/>
          </w:tcPr>
          <w:p w:rsidR="00F309D0" w:rsidRPr="007535F5" w:rsidRDefault="00F309D0" w:rsidP="00540DFD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264" w:type="dxa"/>
          </w:tcPr>
          <w:p w:rsidR="00F309D0" w:rsidRPr="007535F5" w:rsidRDefault="00F309D0" w:rsidP="00540DFD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5D002B" w:rsidRPr="007535F5" w:rsidTr="00DA2FAD">
        <w:tc>
          <w:tcPr>
            <w:tcW w:w="14850" w:type="dxa"/>
            <w:gridSpan w:val="11"/>
          </w:tcPr>
          <w:p w:rsidR="005D002B" w:rsidRDefault="005D002B" w:rsidP="00540DF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002B">
              <w:rPr>
                <w:rFonts w:ascii="Times New Roman" w:hAnsi="Times New Roman" w:cs="Times New Roman"/>
                <w:b/>
                <w:sz w:val="28"/>
                <w:szCs w:val="28"/>
              </w:rPr>
              <w:t>§2. Перпендикуляр и наклонные. У</w:t>
            </w:r>
            <w:r w:rsidR="00532EAC">
              <w:rPr>
                <w:rFonts w:ascii="Times New Roman" w:hAnsi="Times New Roman" w:cs="Times New Roman"/>
                <w:b/>
                <w:sz w:val="28"/>
                <w:szCs w:val="28"/>
              </w:rPr>
              <w:t>гол между прямой и плоскостью (7</w:t>
            </w:r>
            <w:r w:rsidRPr="005D00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часов)</w:t>
            </w:r>
          </w:p>
          <w:p w:rsidR="005D002B" w:rsidRPr="005D002B" w:rsidRDefault="005D002B" w:rsidP="005D00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формирование представлений</w:t>
            </w:r>
            <w:r w:rsidRPr="005D002B">
              <w:rPr>
                <w:rFonts w:ascii="Times New Roman" w:hAnsi="Times New Roman" w:cs="Times New Roman"/>
                <w:b/>
                <w:bCs/>
                <w:color w:val="787878"/>
                <w:sz w:val="24"/>
                <w:szCs w:val="24"/>
              </w:rPr>
              <w:t xml:space="preserve"> </w:t>
            </w:r>
            <w:r w:rsidRPr="005D00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учащимися о перпендикуляре и наклонной; </w:t>
            </w:r>
          </w:p>
          <w:p w:rsidR="005D002B" w:rsidRPr="005D002B" w:rsidRDefault="005D002B" w:rsidP="005D002B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D0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овладение навыками и умениями</w:t>
            </w:r>
            <w:r w:rsidRPr="005D002B">
              <w:rPr>
                <w:rFonts w:ascii="Times New Roman" w:hAnsi="Times New Roman" w:cs="Times New Roman"/>
                <w:bCs/>
                <w:sz w:val="24"/>
                <w:szCs w:val="24"/>
              </w:rPr>
              <w:t>   решать задачи, зная понятие перпендикуляра и наклонной, а также теорему о трех перпендикулярах; формирование умения находить задачи, в которых применяется теорема о трех перпендикуляров.</w:t>
            </w:r>
          </w:p>
        </w:tc>
      </w:tr>
      <w:tr w:rsidR="00F309D0" w:rsidRPr="007535F5" w:rsidTr="00CC743A">
        <w:tc>
          <w:tcPr>
            <w:tcW w:w="696" w:type="dxa"/>
          </w:tcPr>
          <w:p w:rsidR="00F309D0" w:rsidRPr="007535F5" w:rsidRDefault="005A0640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68" w:type="dxa"/>
            <w:gridSpan w:val="2"/>
          </w:tcPr>
          <w:p w:rsidR="00F309D0" w:rsidRPr="005A0640" w:rsidRDefault="005A0640" w:rsidP="00DB10B6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A0640">
              <w:rPr>
                <w:rFonts w:ascii="Times New Roman" w:hAnsi="Times New Roman" w:cs="Times New Roman"/>
                <w:sz w:val="24"/>
                <w:szCs w:val="24"/>
              </w:rPr>
              <w:t>Расстояние от точки до плоск</w:t>
            </w:r>
            <w:r w:rsidRPr="005A064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0640">
              <w:rPr>
                <w:rFonts w:ascii="Times New Roman" w:hAnsi="Times New Roman" w:cs="Times New Roman"/>
                <w:sz w:val="24"/>
                <w:szCs w:val="24"/>
              </w:rPr>
              <w:t>сти. Теорема о трех перпенд</w:t>
            </w:r>
            <w:r w:rsidRPr="005A064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A0640">
              <w:rPr>
                <w:rFonts w:ascii="Times New Roman" w:hAnsi="Times New Roman" w:cs="Times New Roman"/>
                <w:sz w:val="24"/>
                <w:szCs w:val="24"/>
              </w:rPr>
              <w:t>кулярах</w:t>
            </w:r>
          </w:p>
        </w:tc>
        <w:tc>
          <w:tcPr>
            <w:tcW w:w="3110" w:type="dxa"/>
            <w:gridSpan w:val="3"/>
          </w:tcPr>
          <w:p w:rsidR="00F309D0" w:rsidRPr="005A0640" w:rsidRDefault="005A0640" w:rsidP="005247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640">
              <w:rPr>
                <w:rFonts w:ascii="Times New Roman" w:hAnsi="Times New Roman" w:cs="Times New Roman"/>
                <w:i/>
                <w:sz w:val="24"/>
                <w:szCs w:val="24"/>
              </w:rPr>
              <w:t>Наклонная, проекция н</w:t>
            </w:r>
            <w:r w:rsidRPr="005A0640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5A0640">
              <w:rPr>
                <w:rFonts w:ascii="Times New Roman" w:hAnsi="Times New Roman" w:cs="Times New Roman"/>
                <w:i/>
                <w:sz w:val="24"/>
                <w:szCs w:val="24"/>
              </w:rPr>
              <w:t>клонной</w:t>
            </w:r>
          </w:p>
        </w:tc>
        <w:tc>
          <w:tcPr>
            <w:tcW w:w="3929" w:type="dxa"/>
            <w:gridSpan w:val="2"/>
          </w:tcPr>
          <w:p w:rsidR="00F309D0" w:rsidRPr="005A0640" w:rsidRDefault="005A0640" w:rsidP="005A06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6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06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5A0640">
              <w:rPr>
                <w:rFonts w:ascii="Times New Roman" w:hAnsi="Times New Roman" w:cs="Times New Roman"/>
                <w:sz w:val="24"/>
                <w:szCs w:val="24"/>
              </w:rPr>
              <w:t>понятие расстояния от точки до плоск</w:t>
            </w:r>
            <w:r w:rsidRPr="005A064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0640">
              <w:rPr>
                <w:rFonts w:ascii="Times New Roman" w:hAnsi="Times New Roman" w:cs="Times New Roman"/>
                <w:sz w:val="24"/>
                <w:szCs w:val="24"/>
              </w:rPr>
              <w:t>сти, перпендикуляра к плоскости из точки, н</w:t>
            </w:r>
            <w:r w:rsidRPr="005A064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A0640">
              <w:rPr>
                <w:rFonts w:ascii="Times New Roman" w:hAnsi="Times New Roman" w:cs="Times New Roman"/>
                <w:sz w:val="24"/>
                <w:szCs w:val="24"/>
              </w:rPr>
              <w:t xml:space="preserve">клонной, проведенной из точки к плоскости, основания наклонной, проекции  наклонной. </w:t>
            </w:r>
            <w:r w:rsidRPr="005A0640">
              <w:rPr>
                <w:rFonts w:ascii="Times New Roman" w:hAnsi="Times New Roman" w:cs="Times New Roman"/>
                <w:b/>
                <w:sz w:val="24"/>
                <w:szCs w:val="24"/>
              </w:rPr>
              <w:t>Рассмо</w:t>
            </w:r>
            <w:r w:rsidRPr="005A0640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5A0640">
              <w:rPr>
                <w:rFonts w:ascii="Times New Roman" w:hAnsi="Times New Roman" w:cs="Times New Roman"/>
                <w:b/>
                <w:sz w:val="24"/>
                <w:szCs w:val="24"/>
              </w:rPr>
              <w:t>реть</w:t>
            </w:r>
            <w:r w:rsidRPr="005A0640">
              <w:rPr>
                <w:rFonts w:ascii="Times New Roman" w:hAnsi="Times New Roman" w:cs="Times New Roman"/>
                <w:sz w:val="24"/>
                <w:szCs w:val="24"/>
              </w:rPr>
              <w:t xml:space="preserve"> связь между наклонной, ее проекцией и пе</w:t>
            </w:r>
            <w:r w:rsidRPr="005A06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A0640">
              <w:rPr>
                <w:rFonts w:ascii="Times New Roman" w:hAnsi="Times New Roman" w:cs="Times New Roman"/>
                <w:sz w:val="24"/>
                <w:szCs w:val="24"/>
              </w:rPr>
              <w:t xml:space="preserve">пендикуляром. </w:t>
            </w:r>
            <w:r w:rsidRPr="005A0640">
              <w:rPr>
                <w:rFonts w:ascii="Times New Roman" w:hAnsi="Times New Roman" w:cs="Times New Roman"/>
                <w:b/>
                <w:sz w:val="24"/>
                <w:szCs w:val="24"/>
              </w:rPr>
              <w:t>Доказать</w:t>
            </w:r>
            <w:r w:rsidRPr="005A0640">
              <w:rPr>
                <w:rFonts w:ascii="Times New Roman" w:hAnsi="Times New Roman" w:cs="Times New Roman"/>
                <w:sz w:val="24"/>
                <w:szCs w:val="24"/>
              </w:rPr>
              <w:t xml:space="preserve"> теорему о трех перпенд</w:t>
            </w:r>
            <w:r w:rsidRPr="005A064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A0640">
              <w:rPr>
                <w:rFonts w:ascii="Times New Roman" w:hAnsi="Times New Roman" w:cs="Times New Roman"/>
                <w:sz w:val="24"/>
                <w:szCs w:val="24"/>
              </w:rPr>
              <w:t>кулярах</w:t>
            </w:r>
          </w:p>
        </w:tc>
        <w:tc>
          <w:tcPr>
            <w:tcW w:w="2283" w:type="dxa"/>
            <w:gridSpan w:val="2"/>
          </w:tcPr>
          <w:p w:rsidR="00F309D0" w:rsidRPr="005A0640" w:rsidRDefault="00F309D0" w:rsidP="005247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4" w:type="dxa"/>
          </w:tcPr>
          <w:p w:rsidR="00F309D0" w:rsidRPr="007535F5" w:rsidRDefault="00F309D0" w:rsidP="005247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309D0" w:rsidRPr="007535F5" w:rsidTr="00CC743A">
        <w:tc>
          <w:tcPr>
            <w:tcW w:w="696" w:type="dxa"/>
          </w:tcPr>
          <w:p w:rsidR="00F309D0" w:rsidRPr="007535F5" w:rsidRDefault="005A0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68" w:type="dxa"/>
            <w:gridSpan w:val="2"/>
          </w:tcPr>
          <w:p w:rsidR="00F309D0" w:rsidRPr="005A0640" w:rsidRDefault="005A0640" w:rsidP="006B01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640">
              <w:rPr>
                <w:rFonts w:ascii="Times New Roman" w:hAnsi="Times New Roman" w:cs="Times New Roman"/>
                <w:sz w:val="24"/>
                <w:szCs w:val="24"/>
              </w:rPr>
              <w:t>Угол между прямой и плоск</w:t>
            </w:r>
            <w:r w:rsidRPr="005A064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0640">
              <w:rPr>
                <w:rFonts w:ascii="Times New Roman" w:hAnsi="Times New Roman" w:cs="Times New Roman"/>
                <w:sz w:val="24"/>
                <w:szCs w:val="24"/>
              </w:rPr>
              <w:t>стью.</w:t>
            </w:r>
          </w:p>
        </w:tc>
        <w:tc>
          <w:tcPr>
            <w:tcW w:w="3110" w:type="dxa"/>
            <w:gridSpan w:val="3"/>
          </w:tcPr>
          <w:p w:rsidR="00F309D0" w:rsidRPr="005A0640" w:rsidRDefault="005A0640" w:rsidP="006B017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0640">
              <w:rPr>
                <w:rFonts w:ascii="Times New Roman" w:hAnsi="Times New Roman" w:cs="Times New Roman"/>
                <w:i/>
                <w:sz w:val="24"/>
                <w:szCs w:val="24"/>
              </w:rPr>
              <w:t>Прямоугол</w:t>
            </w:r>
            <w:r w:rsidRPr="005A0640"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r w:rsidRPr="005A0640">
              <w:rPr>
                <w:rFonts w:ascii="Times New Roman" w:hAnsi="Times New Roman" w:cs="Times New Roman"/>
                <w:i/>
                <w:sz w:val="24"/>
                <w:szCs w:val="24"/>
              </w:rPr>
              <w:t>ная проекция фигуры</w:t>
            </w:r>
          </w:p>
        </w:tc>
        <w:tc>
          <w:tcPr>
            <w:tcW w:w="3929" w:type="dxa"/>
            <w:gridSpan w:val="2"/>
          </w:tcPr>
          <w:p w:rsidR="00F309D0" w:rsidRPr="005A0640" w:rsidRDefault="005A0640" w:rsidP="005A064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0640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5A0640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прямоугольной проекции фиг</w:t>
            </w:r>
            <w:r w:rsidRPr="005A064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A0640">
              <w:rPr>
                <w:rFonts w:ascii="Times New Roman" w:hAnsi="Times New Roman" w:cs="Times New Roman"/>
                <w:sz w:val="24"/>
                <w:szCs w:val="24"/>
              </w:rPr>
              <w:t xml:space="preserve">ры. </w:t>
            </w:r>
            <w:r w:rsidRPr="005A0640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5A0640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угла между прямой и </w:t>
            </w:r>
            <w:r w:rsidRPr="005A0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плоск</w:t>
            </w:r>
            <w:r w:rsidRPr="005A064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0640">
              <w:rPr>
                <w:rFonts w:ascii="Times New Roman" w:hAnsi="Times New Roman" w:cs="Times New Roman"/>
                <w:sz w:val="24"/>
                <w:szCs w:val="24"/>
              </w:rPr>
              <w:t>стью</w:t>
            </w:r>
          </w:p>
        </w:tc>
        <w:tc>
          <w:tcPr>
            <w:tcW w:w="2283" w:type="dxa"/>
            <w:gridSpan w:val="2"/>
          </w:tcPr>
          <w:p w:rsidR="00F309D0" w:rsidRPr="005A0640" w:rsidRDefault="00F309D0" w:rsidP="006B017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</w:tcPr>
          <w:p w:rsidR="00F309D0" w:rsidRPr="007535F5" w:rsidRDefault="00F309D0" w:rsidP="006B017B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309D0" w:rsidRPr="007535F5" w:rsidTr="00CC743A">
        <w:tc>
          <w:tcPr>
            <w:tcW w:w="696" w:type="dxa"/>
          </w:tcPr>
          <w:p w:rsidR="00F309D0" w:rsidRPr="007535F5" w:rsidRDefault="005A0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33-3</w:t>
            </w:r>
            <w:r w:rsidR="00AF5C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68" w:type="dxa"/>
            <w:gridSpan w:val="2"/>
          </w:tcPr>
          <w:p w:rsidR="00F309D0" w:rsidRPr="005A0640" w:rsidRDefault="005A0640" w:rsidP="00640975">
            <w:pPr>
              <w:tabs>
                <w:tab w:val="left" w:pos="271"/>
              </w:tabs>
              <w:suppressAutoHyphens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A0640">
              <w:rPr>
                <w:rFonts w:ascii="Times New Roman" w:hAnsi="Times New Roman" w:cs="Times New Roman"/>
                <w:sz w:val="24"/>
                <w:szCs w:val="24"/>
              </w:rPr>
              <w:t>Решение задач на применение те</w:t>
            </w:r>
            <w:r w:rsidRPr="005A064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0640">
              <w:rPr>
                <w:rFonts w:ascii="Times New Roman" w:hAnsi="Times New Roman" w:cs="Times New Roman"/>
                <w:sz w:val="24"/>
                <w:szCs w:val="24"/>
              </w:rPr>
              <w:t>ремы о трех пе</w:t>
            </w:r>
            <w:r w:rsidRPr="005A06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A0640">
              <w:rPr>
                <w:rFonts w:ascii="Times New Roman" w:hAnsi="Times New Roman" w:cs="Times New Roman"/>
                <w:sz w:val="24"/>
                <w:szCs w:val="24"/>
              </w:rPr>
              <w:t>пендикулярах, на угол между прямой и плоск</w:t>
            </w:r>
            <w:r w:rsidRPr="005A064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0640">
              <w:rPr>
                <w:rFonts w:ascii="Times New Roman" w:hAnsi="Times New Roman" w:cs="Times New Roman"/>
                <w:sz w:val="24"/>
                <w:szCs w:val="24"/>
              </w:rPr>
              <w:t>стью</w:t>
            </w:r>
          </w:p>
        </w:tc>
        <w:tc>
          <w:tcPr>
            <w:tcW w:w="3110" w:type="dxa"/>
            <w:gridSpan w:val="3"/>
          </w:tcPr>
          <w:p w:rsidR="00F309D0" w:rsidRPr="005A0640" w:rsidRDefault="00F309D0" w:rsidP="00370B3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944" w:type="dxa"/>
            <w:gridSpan w:val="3"/>
          </w:tcPr>
          <w:p w:rsidR="00F309D0" w:rsidRPr="005A0640" w:rsidRDefault="005A0640" w:rsidP="00370B3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A0640">
              <w:rPr>
                <w:rFonts w:ascii="Times New Roman" w:hAnsi="Times New Roman" w:cs="Times New Roman"/>
                <w:b/>
                <w:sz w:val="24"/>
                <w:szCs w:val="24"/>
              </w:rPr>
              <w:t>Сформировать</w:t>
            </w:r>
            <w:r w:rsidRPr="005A0640">
              <w:rPr>
                <w:rFonts w:ascii="Times New Roman" w:hAnsi="Times New Roman" w:cs="Times New Roman"/>
                <w:sz w:val="24"/>
                <w:szCs w:val="24"/>
              </w:rPr>
              <w:t xml:space="preserve"> констру</w:t>
            </w:r>
            <w:r w:rsidRPr="005A064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A0640">
              <w:rPr>
                <w:rFonts w:ascii="Times New Roman" w:hAnsi="Times New Roman" w:cs="Times New Roman"/>
                <w:sz w:val="24"/>
                <w:szCs w:val="24"/>
              </w:rPr>
              <w:t xml:space="preserve">тивный навык нахождения угла между прямой и плоскостью; расстояния от точки </w:t>
            </w:r>
            <w:proofErr w:type="gramStart"/>
            <w:r w:rsidRPr="005A0640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5A0640">
              <w:rPr>
                <w:rFonts w:ascii="Times New Roman" w:hAnsi="Times New Roman" w:cs="Times New Roman"/>
                <w:sz w:val="24"/>
                <w:szCs w:val="24"/>
              </w:rPr>
              <w:t xml:space="preserve"> прямой. </w:t>
            </w:r>
            <w:r w:rsidRPr="005A0640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5A0640">
              <w:rPr>
                <w:rFonts w:ascii="Times New Roman" w:hAnsi="Times New Roman" w:cs="Times New Roman"/>
                <w:sz w:val="24"/>
                <w:szCs w:val="24"/>
              </w:rPr>
              <w:t xml:space="preserve"> обосновывать или опровергать выдвигаемые предположения</w:t>
            </w:r>
          </w:p>
        </w:tc>
        <w:tc>
          <w:tcPr>
            <w:tcW w:w="2268" w:type="dxa"/>
          </w:tcPr>
          <w:p w:rsidR="00F309D0" w:rsidRPr="007535F5" w:rsidRDefault="00F309D0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264" w:type="dxa"/>
          </w:tcPr>
          <w:p w:rsidR="00F309D0" w:rsidRPr="007535F5" w:rsidRDefault="00F309D0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AF5CE4" w:rsidRPr="007535F5" w:rsidTr="001D6E8C">
        <w:tc>
          <w:tcPr>
            <w:tcW w:w="14850" w:type="dxa"/>
            <w:gridSpan w:val="11"/>
          </w:tcPr>
          <w:p w:rsidR="00AF5CE4" w:rsidRDefault="00AF5CE4" w:rsidP="00A940C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5C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§3. Двугранный угол.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Перпендикулярность плоскостей (8</w:t>
            </w:r>
            <w:r w:rsidRPr="00AF5C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часов)</w:t>
            </w:r>
          </w:p>
          <w:p w:rsidR="00AF5CE4" w:rsidRPr="00F1534E" w:rsidRDefault="00AF5CE4" w:rsidP="00AF5CE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53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формирование представлений </w:t>
            </w:r>
            <w:r w:rsidRPr="00F1534E">
              <w:rPr>
                <w:rFonts w:ascii="Times New Roman" w:hAnsi="Times New Roman" w:cs="Times New Roman"/>
                <w:bCs/>
                <w:sz w:val="24"/>
                <w:szCs w:val="24"/>
              </w:rPr>
              <w:t>учащимися о понятии двугранный угол, о признаке перпендикулярности двух плоскостей;</w:t>
            </w:r>
          </w:p>
          <w:p w:rsidR="00AF5CE4" w:rsidRPr="00AF5CE4" w:rsidRDefault="00AF5CE4" w:rsidP="00AF5CE4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153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овладение навыками и умениями   </w:t>
            </w:r>
            <w:r w:rsidRPr="00F1534E">
              <w:rPr>
                <w:rFonts w:ascii="Times New Roman" w:hAnsi="Times New Roman" w:cs="Times New Roman"/>
                <w:bCs/>
                <w:sz w:val="24"/>
                <w:szCs w:val="24"/>
              </w:rPr>
              <w:t>решать задачи, зная понятие двугранный угол и  признак перпендикулярности двух плоскостей.</w:t>
            </w:r>
          </w:p>
        </w:tc>
      </w:tr>
      <w:tr w:rsidR="00F309D0" w:rsidRPr="007535F5" w:rsidTr="00CC743A">
        <w:tc>
          <w:tcPr>
            <w:tcW w:w="696" w:type="dxa"/>
          </w:tcPr>
          <w:p w:rsidR="00F309D0" w:rsidRPr="007535F5" w:rsidRDefault="00532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37-38</w:t>
            </w:r>
          </w:p>
        </w:tc>
        <w:tc>
          <w:tcPr>
            <w:tcW w:w="2568" w:type="dxa"/>
            <w:gridSpan w:val="2"/>
          </w:tcPr>
          <w:p w:rsidR="00F309D0" w:rsidRPr="00532EAC" w:rsidRDefault="00532EAC" w:rsidP="008559B6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szCs w:val="24"/>
              </w:rPr>
            </w:pPr>
            <w:r w:rsidRPr="00532EAC">
              <w:rPr>
                <w:szCs w:val="24"/>
              </w:rPr>
              <w:t>Двугранный угол. Признак перпендикулярности двух пло</w:t>
            </w:r>
            <w:r w:rsidRPr="00532EAC">
              <w:rPr>
                <w:szCs w:val="24"/>
              </w:rPr>
              <w:t>с</w:t>
            </w:r>
            <w:r w:rsidRPr="00532EAC">
              <w:rPr>
                <w:szCs w:val="24"/>
              </w:rPr>
              <w:t>костей.</w:t>
            </w:r>
          </w:p>
        </w:tc>
        <w:tc>
          <w:tcPr>
            <w:tcW w:w="3110" w:type="dxa"/>
            <w:gridSpan w:val="3"/>
          </w:tcPr>
          <w:p w:rsidR="00F309D0" w:rsidRPr="00532EAC" w:rsidRDefault="008559B6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2EAC">
              <w:rPr>
                <w:rFonts w:ascii="Times New Roman" w:hAnsi="Times New Roman" w:cs="Times New Roman"/>
                <w:sz w:val="24"/>
                <w:szCs w:val="24"/>
              </w:rPr>
              <w:t>Двугранный угол.</w:t>
            </w:r>
          </w:p>
        </w:tc>
        <w:tc>
          <w:tcPr>
            <w:tcW w:w="3944" w:type="dxa"/>
            <w:gridSpan w:val="3"/>
          </w:tcPr>
          <w:p w:rsidR="00F309D0" w:rsidRPr="00532EAC" w:rsidRDefault="00532EAC" w:rsidP="00532EA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2EAC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532EAC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дв</w:t>
            </w:r>
            <w:r w:rsidRPr="00532EA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32EAC">
              <w:rPr>
                <w:rFonts w:ascii="Times New Roman" w:hAnsi="Times New Roman" w:cs="Times New Roman"/>
                <w:sz w:val="24"/>
                <w:szCs w:val="24"/>
              </w:rPr>
              <w:t>гранного угла, изучить свойства двугранного угла</w:t>
            </w:r>
          </w:p>
        </w:tc>
        <w:tc>
          <w:tcPr>
            <w:tcW w:w="2268" w:type="dxa"/>
          </w:tcPr>
          <w:p w:rsidR="00F309D0" w:rsidRPr="007535F5" w:rsidRDefault="00F309D0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264" w:type="dxa"/>
          </w:tcPr>
          <w:p w:rsidR="00F309D0" w:rsidRPr="007535F5" w:rsidRDefault="00F309D0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309D0" w:rsidRPr="007535F5" w:rsidTr="00CC743A">
        <w:tc>
          <w:tcPr>
            <w:tcW w:w="696" w:type="dxa"/>
          </w:tcPr>
          <w:p w:rsidR="00F309D0" w:rsidRPr="007535F5" w:rsidRDefault="00532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39-40</w:t>
            </w:r>
          </w:p>
        </w:tc>
        <w:tc>
          <w:tcPr>
            <w:tcW w:w="2568" w:type="dxa"/>
            <w:gridSpan w:val="2"/>
          </w:tcPr>
          <w:p w:rsidR="00F309D0" w:rsidRPr="00532EAC" w:rsidRDefault="00532EAC" w:rsidP="0097037C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color w:val="000000"/>
                <w:szCs w:val="24"/>
              </w:rPr>
            </w:pPr>
            <w:r w:rsidRPr="00532EAC">
              <w:rPr>
                <w:szCs w:val="24"/>
              </w:rPr>
              <w:t>Прямоугольный параллелепипед</w:t>
            </w:r>
          </w:p>
        </w:tc>
        <w:tc>
          <w:tcPr>
            <w:tcW w:w="3110" w:type="dxa"/>
            <w:gridSpan w:val="3"/>
          </w:tcPr>
          <w:p w:rsidR="00F309D0" w:rsidRPr="00532EAC" w:rsidRDefault="008559B6" w:rsidP="00B24DD3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2EAC">
              <w:rPr>
                <w:rFonts w:ascii="Times New Roman" w:hAnsi="Times New Roman" w:cs="Times New Roman"/>
                <w:sz w:val="24"/>
                <w:szCs w:val="24"/>
              </w:rPr>
              <w:t>Прямоугольный параллелепипед</w:t>
            </w:r>
          </w:p>
        </w:tc>
        <w:tc>
          <w:tcPr>
            <w:tcW w:w="3944" w:type="dxa"/>
            <w:gridSpan w:val="3"/>
          </w:tcPr>
          <w:p w:rsidR="00F309D0" w:rsidRPr="00532EAC" w:rsidRDefault="00532EAC" w:rsidP="00B24DD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2E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532EAC">
              <w:rPr>
                <w:rFonts w:ascii="Times New Roman" w:hAnsi="Times New Roman" w:cs="Times New Roman"/>
                <w:sz w:val="24"/>
                <w:szCs w:val="24"/>
              </w:rPr>
              <w:t>понятие прям</w:t>
            </w:r>
            <w:r w:rsidRPr="00532EA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32EAC">
              <w:rPr>
                <w:rFonts w:ascii="Times New Roman" w:hAnsi="Times New Roman" w:cs="Times New Roman"/>
                <w:sz w:val="24"/>
                <w:szCs w:val="24"/>
              </w:rPr>
              <w:t>угольного параллелепипеда, доказать свойства ди</w:t>
            </w:r>
            <w:r w:rsidRPr="00532EA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32EAC">
              <w:rPr>
                <w:rFonts w:ascii="Times New Roman" w:hAnsi="Times New Roman" w:cs="Times New Roman"/>
                <w:sz w:val="24"/>
                <w:szCs w:val="24"/>
              </w:rPr>
              <w:t>гоналей прямоугольного параллелепипеда</w:t>
            </w:r>
          </w:p>
        </w:tc>
        <w:tc>
          <w:tcPr>
            <w:tcW w:w="2268" w:type="dxa"/>
          </w:tcPr>
          <w:p w:rsidR="00F309D0" w:rsidRPr="007535F5" w:rsidRDefault="00F309D0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264" w:type="dxa"/>
          </w:tcPr>
          <w:p w:rsidR="00F309D0" w:rsidRPr="007535F5" w:rsidRDefault="00F309D0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532EAC" w:rsidRPr="007535F5" w:rsidTr="00CC743A">
        <w:tc>
          <w:tcPr>
            <w:tcW w:w="696" w:type="dxa"/>
          </w:tcPr>
          <w:p w:rsidR="00532EAC" w:rsidRDefault="00532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41-43</w:t>
            </w:r>
          </w:p>
        </w:tc>
        <w:tc>
          <w:tcPr>
            <w:tcW w:w="2568" w:type="dxa"/>
            <w:gridSpan w:val="2"/>
          </w:tcPr>
          <w:p w:rsidR="00532EAC" w:rsidRPr="00532EAC" w:rsidRDefault="00532EAC" w:rsidP="00532EAC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szCs w:val="24"/>
              </w:rPr>
            </w:pPr>
            <w:r w:rsidRPr="00532EAC">
              <w:rPr>
                <w:szCs w:val="24"/>
              </w:rPr>
              <w:t>Решение задач по тепе «Двугранный угол. Пе</w:t>
            </w:r>
            <w:r w:rsidRPr="00532EAC">
              <w:rPr>
                <w:szCs w:val="24"/>
              </w:rPr>
              <w:t>р</w:t>
            </w:r>
            <w:r w:rsidRPr="00532EAC">
              <w:rPr>
                <w:szCs w:val="24"/>
              </w:rPr>
              <w:t>пендикулярность плоскостей»</w:t>
            </w:r>
          </w:p>
        </w:tc>
        <w:tc>
          <w:tcPr>
            <w:tcW w:w="3110" w:type="dxa"/>
            <w:gridSpan w:val="3"/>
          </w:tcPr>
          <w:p w:rsidR="00532EAC" w:rsidRPr="00532EAC" w:rsidRDefault="00532EAC" w:rsidP="00B24DD3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944" w:type="dxa"/>
            <w:gridSpan w:val="3"/>
          </w:tcPr>
          <w:p w:rsidR="00532EAC" w:rsidRPr="00532EAC" w:rsidRDefault="00532EAC" w:rsidP="00B24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EAC">
              <w:rPr>
                <w:rFonts w:ascii="Times New Roman" w:hAnsi="Times New Roman" w:cs="Times New Roman"/>
                <w:sz w:val="24"/>
                <w:szCs w:val="24"/>
              </w:rPr>
              <w:t>Сформировать навык р</w:t>
            </w:r>
            <w:r w:rsidRPr="00532EA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32EAC">
              <w:rPr>
                <w:rFonts w:ascii="Times New Roman" w:hAnsi="Times New Roman" w:cs="Times New Roman"/>
                <w:sz w:val="24"/>
                <w:szCs w:val="24"/>
              </w:rPr>
              <w:t>шения задач по изученной теме</w:t>
            </w:r>
          </w:p>
          <w:p w:rsidR="00532EAC" w:rsidRPr="00532EAC" w:rsidRDefault="00532EAC" w:rsidP="00B24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EAC">
              <w:rPr>
                <w:rFonts w:ascii="Times New Roman" w:hAnsi="Times New Roman" w:cs="Times New Roman"/>
                <w:sz w:val="24"/>
                <w:szCs w:val="24"/>
              </w:rPr>
              <w:t>Закрепить и обобщить полученные знания</w:t>
            </w:r>
          </w:p>
          <w:p w:rsidR="00532EAC" w:rsidRPr="00532EAC" w:rsidRDefault="00532EAC" w:rsidP="00B24D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32EAC" w:rsidRPr="007535F5" w:rsidRDefault="00532EAC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264" w:type="dxa"/>
          </w:tcPr>
          <w:p w:rsidR="00532EAC" w:rsidRPr="007535F5" w:rsidRDefault="00532EAC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309D0" w:rsidRPr="007535F5" w:rsidTr="00CC743A">
        <w:tc>
          <w:tcPr>
            <w:tcW w:w="696" w:type="dxa"/>
          </w:tcPr>
          <w:p w:rsidR="00F309D0" w:rsidRPr="007535F5" w:rsidRDefault="005A0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2EA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568" w:type="dxa"/>
            <w:gridSpan w:val="2"/>
          </w:tcPr>
          <w:p w:rsidR="00F309D0" w:rsidRPr="00532EAC" w:rsidRDefault="00B24DD3" w:rsidP="00B24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EA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 3. </w:t>
            </w:r>
            <w:r w:rsidR="00532EAC" w:rsidRPr="00532EAC">
              <w:rPr>
                <w:rFonts w:ascii="Times New Roman" w:hAnsi="Times New Roman" w:cs="Times New Roman"/>
                <w:sz w:val="24"/>
                <w:szCs w:val="24"/>
              </w:rPr>
              <w:t>по теме</w:t>
            </w:r>
            <w:r w:rsidR="00532E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2EAC" w:rsidRPr="00532EAC">
              <w:rPr>
                <w:rFonts w:ascii="Times New Roman" w:hAnsi="Times New Roman" w:cs="Times New Roman"/>
                <w:sz w:val="24"/>
                <w:szCs w:val="24"/>
              </w:rPr>
              <w:t>«Перпендик</w:t>
            </w:r>
            <w:r w:rsidR="00532EAC" w:rsidRPr="00532EA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32EAC" w:rsidRPr="00532EAC">
              <w:rPr>
                <w:rFonts w:ascii="Times New Roman" w:hAnsi="Times New Roman" w:cs="Times New Roman"/>
                <w:sz w:val="24"/>
                <w:szCs w:val="24"/>
              </w:rPr>
              <w:t>лярность прямых и плоскостей»</w:t>
            </w:r>
          </w:p>
        </w:tc>
        <w:tc>
          <w:tcPr>
            <w:tcW w:w="3110" w:type="dxa"/>
            <w:gridSpan w:val="3"/>
          </w:tcPr>
          <w:p w:rsidR="00F309D0" w:rsidRPr="00532EAC" w:rsidRDefault="00F309D0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944" w:type="dxa"/>
            <w:gridSpan w:val="3"/>
          </w:tcPr>
          <w:p w:rsidR="00F309D0" w:rsidRPr="00532EAC" w:rsidRDefault="00B24DD3" w:rsidP="00B24DD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2E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532EAC">
              <w:rPr>
                <w:rFonts w:ascii="Times New Roman" w:hAnsi="Times New Roman" w:cs="Times New Roman"/>
                <w:sz w:val="24"/>
                <w:szCs w:val="24"/>
              </w:rPr>
              <w:t>применять изученный теоретический материал при выполнении письменной работы</w:t>
            </w:r>
          </w:p>
        </w:tc>
        <w:tc>
          <w:tcPr>
            <w:tcW w:w="2268" w:type="dxa"/>
          </w:tcPr>
          <w:p w:rsidR="00F309D0" w:rsidRPr="007535F5" w:rsidRDefault="00F309D0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264" w:type="dxa"/>
          </w:tcPr>
          <w:p w:rsidR="00F309D0" w:rsidRPr="007535F5" w:rsidRDefault="00F309D0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B24DD3" w:rsidRPr="007535F5" w:rsidTr="004B795F">
        <w:tc>
          <w:tcPr>
            <w:tcW w:w="14850" w:type="dxa"/>
            <w:gridSpan w:val="11"/>
          </w:tcPr>
          <w:p w:rsidR="0016025B" w:rsidRPr="0016025B" w:rsidRDefault="0016025B" w:rsidP="001602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02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Глава </w:t>
            </w:r>
            <w:r w:rsidRPr="0016025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16025B">
              <w:rPr>
                <w:rFonts w:ascii="Times New Roman" w:hAnsi="Times New Roman" w:cs="Times New Roman"/>
                <w:b/>
                <w:sz w:val="28"/>
                <w:szCs w:val="28"/>
              </w:rPr>
              <w:t>. Многогранники (12 часов)</w:t>
            </w:r>
          </w:p>
          <w:p w:rsidR="0016025B" w:rsidRPr="0016025B" w:rsidRDefault="0016025B" w:rsidP="00160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025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Основные цели:</w:t>
            </w:r>
            <w:r w:rsidRPr="0016025B">
              <w:rPr>
                <w:rFonts w:ascii="Times New Roman" w:hAnsi="Times New Roman" w:cs="Times New Roman"/>
                <w:sz w:val="24"/>
                <w:szCs w:val="24"/>
              </w:rPr>
              <w:t xml:space="preserve">  создать условия учащимся </w:t>
            </w:r>
            <w:proofErr w:type="gramStart"/>
            <w:r w:rsidRPr="0016025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16025B">
              <w:rPr>
                <w:rFonts w:ascii="Times New Roman" w:hAnsi="Times New Roman" w:cs="Times New Roman"/>
                <w:sz w:val="24"/>
                <w:szCs w:val="24"/>
              </w:rPr>
              <w:t xml:space="preserve">:  </w:t>
            </w:r>
          </w:p>
          <w:p w:rsidR="0016025B" w:rsidRPr="0016025B" w:rsidRDefault="0016025B" w:rsidP="0016025B">
            <w:pPr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602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Формирования представления</w:t>
            </w:r>
            <w:r w:rsidRPr="0016025B">
              <w:rPr>
                <w:rFonts w:ascii="Times New Roman" w:hAnsi="Times New Roman" w:cs="Times New Roman"/>
                <w:sz w:val="24"/>
                <w:szCs w:val="24"/>
              </w:rPr>
              <w:t xml:space="preserve"> о многогранных углах, о выпуклых многогранниках и правильных многогранниках </w:t>
            </w:r>
          </w:p>
          <w:p w:rsidR="0016025B" w:rsidRPr="0016025B" w:rsidRDefault="0016025B" w:rsidP="0016025B">
            <w:pPr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602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Овладения умением</w:t>
            </w:r>
            <w:r w:rsidRPr="0016025B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при решении стереометрических задач планиметрические факты и методы </w:t>
            </w:r>
            <w:r w:rsidRPr="001602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    </w:t>
            </w:r>
            <w:r w:rsidRPr="001602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6025B" w:rsidRPr="0016025B" w:rsidRDefault="0016025B" w:rsidP="0016025B">
            <w:pPr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602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Развития умения</w:t>
            </w:r>
            <w:r w:rsidRPr="0016025B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конспект по данному геометрическому тексту, выделять главное в тексте. </w:t>
            </w:r>
          </w:p>
          <w:p w:rsidR="0016025B" w:rsidRPr="0016025B" w:rsidRDefault="0016025B" w:rsidP="00160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02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Овладения умением</w:t>
            </w:r>
            <w:r w:rsidRPr="0016025B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доказательные рассуждения в ходе решения стереометрических задач.  </w:t>
            </w:r>
            <w:r w:rsidRPr="001602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               </w:t>
            </w:r>
            <w:r w:rsidRPr="001602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6025B" w:rsidRPr="0016025B" w:rsidRDefault="0016025B" w:rsidP="0016025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B24DD3" w:rsidRPr="0016025B" w:rsidRDefault="0016025B" w:rsidP="001602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025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§1. Понятие многогранника. Призма (4 часа)</w:t>
            </w:r>
          </w:p>
          <w:p w:rsidR="0016025B" w:rsidRPr="0016025B" w:rsidRDefault="0016025B" w:rsidP="0016025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2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формирование представлений </w:t>
            </w:r>
            <w:r w:rsidRPr="0016025B">
              <w:rPr>
                <w:rFonts w:ascii="Times New Roman" w:hAnsi="Times New Roman" w:cs="Times New Roman"/>
                <w:sz w:val="24"/>
                <w:szCs w:val="24"/>
              </w:rPr>
              <w:t xml:space="preserve">учащимися о </w:t>
            </w:r>
            <w:proofErr w:type="gramStart"/>
            <w:r w:rsidRPr="0016025B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proofErr w:type="gramEnd"/>
            <w:r w:rsidRPr="0016025B">
              <w:rPr>
                <w:rFonts w:ascii="Times New Roman" w:hAnsi="Times New Roman" w:cs="Times New Roman"/>
                <w:sz w:val="24"/>
                <w:szCs w:val="24"/>
              </w:rPr>
              <w:t xml:space="preserve"> как распознавать на чертежах и моделях пространственные формы, о теореме Эйлера;</w:t>
            </w:r>
            <w:r w:rsidRPr="001602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16025B" w:rsidRPr="007535F5" w:rsidRDefault="0016025B" w:rsidP="0016025B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1602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овладение навыками и умениями</w:t>
            </w:r>
            <w:r w:rsidRPr="0016025B">
              <w:rPr>
                <w:rFonts w:ascii="Times New Roman" w:hAnsi="Times New Roman" w:cs="Times New Roman"/>
                <w:sz w:val="24"/>
                <w:szCs w:val="24"/>
              </w:rPr>
              <w:t>   использовать при решении стереометрических задач планиметрические факты и методы;</w:t>
            </w:r>
            <w:r w:rsidRPr="001602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формирование умения </w:t>
            </w:r>
            <w:r w:rsidRPr="0016025B">
              <w:rPr>
                <w:rFonts w:ascii="Times New Roman" w:hAnsi="Times New Roman" w:cs="Times New Roman"/>
                <w:sz w:val="24"/>
                <w:szCs w:val="24"/>
              </w:rPr>
              <w:t>составлять конспект по данному геометрическому тексту, выделять главное в тексте</w:t>
            </w:r>
          </w:p>
        </w:tc>
      </w:tr>
      <w:tr w:rsidR="00F309D0" w:rsidRPr="007535F5" w:rsidTr="00CC743A">
        <w:tc>
          <w:tcPr>
            <w:tcW w:w="696" w:type="dxa"/>
          </w:tcPr>
          <w:p w:rsidR="00F309D0" w:rsidRPr="007535F5" w:rsidRDefault="00160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  <w:r w:rsidR="00F309D0" w:rsidRPr="007535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309D0" w:rsidRPr="007535F5" w:rsidRDefault="00F30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5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5280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68" w:type="dxa"/>
            <w:gridSpan w:val="2"/>
          </w:tcPr>
          <w:p w:rsidR="00F309D0" w:rsidRPr="00852806" w:rsidRDefault="00852806" w:rsidP="00B24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806">
              <w:rPr>
                <w:rFonts w:ascii="Times New Roman" w:hAnsi="Times New Roman" w:cs="Times New Roman"/>
                <w:sz w:val="24"/>
                <w:szCs w:val="24"/>
              </w:rPr>
              <w:t>Понятие многогранника. При</w:t>
            </w:r>
            <w:r w:rsidRPr="0085280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52806">
              <w:rPr>
                <w:rFonts w:ascii="Times New Roman" w:hAnsi="Times New Roman" w:cs="Times New Roman"/>
                <w:sz w:val="24"/>
                <w:szCs w:val="24"/>
              </w:rPr>
              <w:t>ма, площадь поверхности при</w:t>
            </w:r>
            <w:r w:rsidRPr="0085280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52806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</w:p>
        </w:tc>
        <w:tc>
          <w:tcPr>
            <w:tcW w:w="3110" w:type="dxa"/>
            <w:gridSpan w:val="3"/>
          </w:tcPr>
          <w:p w:rsidR="00F309D0" w:rsidRPr="00852806" w:rsidRDefault="00852806" w:rsidP="00B24DD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52806">
              <w:rPr>
                <w:rFonts w:ascii="Times New Roman" w:hAnsi="Times New Roman" w:cs="Times New Roman"/>
                <w:i/>
                <w:sz w:val="24"/>
                <w:szCs w:val="24"/>
              </w:rPr>
              <w:t>Многогра</w:t>
            </w:r>
            <w:r w:rsidRPr="00852806">
              <w:rPr>
                <w:rFonts w:ascii="Times New Roman" w:hAnsi="Times New Roman" w:cs="Times New Roman"/>
                <w:i/>
                <w:sz w:val="24"/>
                <w:szCs w:val="24"/>
              </w:rPr>
              <w:t>н</w:t>
            </w:r>
            <w:r w:rsidRPr="00852806">
              <w:rPr>
                <w:rFonts w:ascii="Times New Roman" w:hAnsi="Times New Roman" w:cs="Times New Roman"/>
                <w:i/>
                <w:sz w:val="24"/>
                <w:szCs w:val="24"/>
              </w:rPr>
              <w:t>ник, призма, геометрич</w:t>
            </w:r>
            <w:r w:rsidRPr="00852806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852806">
              <w:rPr>
                <w:rFonts w:ascii="Times New Roman" w:hAnsi="Times New Roman" w:cs="Times New Roman"/>
                <w:i/>
                <w:sz w:val="24"/>
                <w:szCs w:val="24"/>
              </w:rPr>
              <w:t>ское тело, теорема Эйлера, пространстве</w:t>
            </w:r>
            <w:r w:rsidRPr="00852806">
              <w:rPr>
                <w:rFonts w:ascii="Times New Roman" w:hAnsi="Times New Roman" w:cs="Times New Roman"/>
                <w:i/>
                <w:sz w:val="24"/>
                <w:szCs w:val="24"/>
              </w:rPr>
              <w:t>н</w:t>
            </w:r>
            <w:r w:rsidRPr="00852806">
              <w:rPr>
                <w:rFonts w:ascii="Times New Roman" w:hAnsi="Times New Roman" w:cs="Times New Roman"/>
                <w:i/>
                <w:sz w:val="24"/>
                <w:szCs w:val="24"/>
              </w:rPr>
              <w:t>ная теорема Пифагора</w:t>
            </w:r>
          </w:p>
        </w:tc>
        <w:tc>
          <w:tcPr>
            <w:tcW w:w="3944" w:type="dxa"/>
            <w:gridSpan w:val="3"/>
          </w:tcPr>
          <w:p w:rsidR="00F309D0" w:rsidRPr="00852806" w:rsidRDefault="00852806" w:rsidP="00B24DD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52806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852806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мног</w:t>
            </w:r>
            <w:r w:rsidRPr="0085280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52806">
              <w:rPr>
                <w:rFonts w:ascii="Times New Roman" w:hAnsi="Times New Roman" w:cs="Times New Roman"/>
                <w:sz w:val="24"/>
                <w:szCs w:val="24"/>
              </w:rPr>
              <w:t xml:space="preserve">гранника, призмы и их элементов. </w:t>
            </w:r>
            <w:r w:rsidRPr="00852806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852806">
              <w:rPr>
                <w:rFonts w:ascii="Times New Roman" w:hAnsi="Times New Roman" w:cs="Times New Roman"/>
                <w:sz w:val="24"/>
                <w:szCs w:val="24"/>
              </w:rPr>
              <w:t xml:space="preserve"> виды призм, пон</w:t>
            </w:r>
            <w:r w:rsidRPr="0085280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52806">
              <w:rPr>
                <w:rFonts w:ascii="Times New Roman" w:hAnsi="Times New Roman" w:cs="Times New Roman"/>
                <w:sz w:val="24"/>
                <w:szCs w:val="24"/>
              </w:rPr>
              <w:t>тие площади поверхности призмы</w:t>
            </w:r>
          </w:p>
        </w:tc>
        <w:tc>
          <w:tcPr>
            <w:tcW w:w="2268" w:type="dxa"/>
          </w:tcPr>
          <w:p w:rsidR="00F309D0" w:rsidRPr="007535F5" w:rsidRDefault="00F309D0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264" w:type="dxa"/>
          </w:tcPr>
          <w:p w:rsidR="00F309D0" w:rsidRPr="007535F5" w:rsidRDefault="00F309D0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042440" w:rsidRPr="007535F5" w:rsidTr="008049B5">
        <w:tc>
          <w:tcPr>
            <w:tcW w:w="14850" w:type="dxa"/>
            <w:gridSpan w:val="11"/>
          </w:tcPr>
          <w:p w:rsidR="00042440" w:rsidRDefault="00042440" w:rsidP="00A940C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2440">
              <w:rPr>
                <w:rFonts w:ascii="Times New Roman" w:hAnsi="Times New Roman" w:cs="Times New Roman"/>
                <w:b/>
                <w:sz w:val="28"/>
                <w:szCs w:val="28"/>
              </w:rPr>
              <w:t>§2. Пирамида (5 часов)</w:t>
            </w:r>
          </w:p>
          <w:p w:rsidR="00042440" w:rsidRPr="00042440" w:rsidRDefault="00042440" w:rsidP="0004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4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формирование представлений </w:t>
            </w:r>
            <w:r w:rsidRPr="00042440">
              <w:rPr>
                <w:rFonts w:ascii="Times New Roman" w:hAnsi="Times New Roman" w:cs="Times New Roman"/>
                <w:sz w:val="24"/>
                <w:szCs w:val="24"/>
              </w:rPr>
              <w:t xml:space="preserve">учащимися о  пирамиде, </w:t>
            </w:r>
            <w:proofErr w:type="gramStart"/>
            <w:r w:rsidRPr="0004244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042440">
              <w:rPr>
                <w:rFonts w:ascii="Times New Roman" w:hAnsi="Times New Roman" w:cs="Times New Roman"/>
                <w:sz w:val="24"/>
                <w:szCs w:val="24"/>
              </w:rPr>
              <w:t xml:space="preserve"> их видах;</w:t>
            </w:r>
          </w:p>
          <w:p w:rsidR="00042440" w:rsidRDefault="00042440" w:rsidP="0004244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24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овладение навыками и умениями</w:t>
            </w:r>
            <w:r w:rsidRPr="00042440">
              <w:rPr>
                <w:rFonts w:ascii="Times New Roman" w:hAnsi="Times New Roman" w:cs="Times New Roman"/>
                <w:sz w:val="24"/>
                <w:szCs w:val="24"/>
              </w:rPr>
              <w:t>   проводить доказательные рассуждения в ходе решения стереометрических задач;</w:t>
            </w:r>
            <w:r w:rsidRPr="000424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042440" w:rsidRPr="00042440" w:rsidRDefault="00042440" w:rsidP="00042440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424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формирование умения </w:t>
            </w:r>
            <w:r w:rsidRPr="00042440">
              <w:rPr>
                <w:rFonts w:ascii="Times New Roman" w:hAnsi="Times New Roman" w:cs="Times New Roman"/>
                <w:sz w:val="24"/>
                <w:szCs w:val="24"/>
              </w:rPr>
              <w:t>использовать при решении стереометрических задач планиметрические факты и методы</w:t>
            </w:r>
            <w:r w:rsidRPr="00E735A4">
              <w:rPr>
                <w:sz w:val="24"/>
                <w:szCs w:val="24"/>
              </w:rPr>
              <w:t xml:space="preserve"> </w:t>
            </w:r>
            <w:r w:rsidRPr="00E735A4">
              <w:rPr>
                <w:b/>
                <w:bCs/>
                <w:sz w:val="24"/>
                <w:szCs w:val="24"/>
              </w:rPr>
              <w:t>     </w:t>
            </w:r>
          </w:p>
        </w:tc>
      </w:tr>
      <w:tr w:rsidR="00F309D0" w:rsidRPr="007535F5" w:rsidTr="00CC743A">
        <w:tc>
          <w:tcPr>
            <w:tcW w:w="696" w:type="dxa"/>
          </w:tcPr>
          <w:p w:rsidR="00F309D0" w:rsidRPr="007535F5" w:rsidRDefault="00E71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49-53</w:t>
            </w:r>
          </w:p>
        </w:tc>
        <w:tc>
          <w:tcPr>
            <w:tcW w:w="2568" w:type="dxa"/>
            <w:gridSpan w:val="2"/>
          </w:tcPr>
          <w:p w:rsidR="00F309D0" w:rsidRPr="00E71DEA" w:rsidRDefault="00E71DEA" w:rsidP="00804821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szCs w:val="24"/>
              </w:rPr>
            </w:pPr>
            <w:r w:rsidRPr="00E71DEA">
              <w:rPr>
                <w:szCs w:val="24"/>
              </w:rPr>
              <w:t>Пирамида. Правильная пирам</w:t>
            </w:r>
            <w:r w:rsidRPr="00E71DEA">
              <w:rPr>
                <w:szCs w:val="24"/>
              </w:rPr>
              <w:t>и</w:t>
            </w:r>
            <w:r w:rsidRPr="00E71DEA">
              <w:rPr>
                <w:szCs w:val="24"/>
              </w:rPr>
              <w:t>да. Усеченная пирамида. Площадь поверхн</w:t>
            </w:r>
            <w:r w:rsidRPr="00E71DEA">
              <w:rPr>
                <w:szCs w:val="24"/>
              </w:rPr>
              <w:t>о</w:t>
            </w:r>
            <w:r w:rsidRPr="00E71DEA">
              <w:rPr>
                <w:szCs w:val="24"/>
              </w:rPr>
              <w:t>сти пирамиды</w:t>
            </w:r>
          </w:p>
        </w:tc>
        <w:tc>
          <w:tcPr>
            <w:tcW w:w="3110" w:type="dxa"/>
            <w:gridSpan w:val="3"/>
          </w:tcPr>
          <w:p w:rsidR="00F309D0" w:rsidRPr="00E71DEA" w:rsidRDefault="00E71DEA" w:rsidP="00B24DD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71DEA">
              <w:rPr>
                <w:rFonts w:ascii="Times New Roman" w:hAnsi="Times New Roman" w:cs="Times New Roman"/>
                <w:sz w:val="24"/>
                <w:szCs w:val="24"/>
              </w:rPr>
              <w:t>Пирамида. Правильная пирам</w:t>
            </w:r>
            <w:r w:rsidRPr="00E71DE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1DEA">
              <w:rPr>
                <w:rFonts w:ascii="Times New Roman" w:hAnsi="Times New Roman" w:cs="Times New Roman"/>
                <w:sz w:val="24"/>
                <w:szCs w:val="24"/>
              </w:rPr>
              <w:t>да. Усеченная пирамида.</w:t>
            </w:r>
          </w:p>
        </w:tc>
        <w:tc>
          <w:tcPr>
            <w:tcW w:w="3944" w:type="dxa"/>
            <w:gridSpan w:val="3"/>
          </w:tcPr>
          <w:p w:rsidR="00F309D0" w:rsidRPr="00E71DEA" w:rsidRDefault="00E71DEA" w:rsidP="00B24DD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71DEA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E71DEA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пирамиды, правильной пирам</w:t>
            </w:r>
            <w:r w:rsidRPr="00E71DE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1DEA">
              <w:rPr>
                <w:rFonts w:ascii="Times New Roman" w:hAnsi="Times New Roman" w:cs="Times New Roman"/>
                <w:sz w:val="24"/>
                <w:szCs w:val="24"/>
              </w:rPr>
              <w:t>ды, усеченной пирамиды, площади поверхности п</w:t>
            </w:r>
            <w:r w:rsidRPr="00E71DE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1DEA">
              <w:rPr>
                <w:rFonts w:ascii="Times New Roman" w:hAnsi="Times New Roman" w:cs="Times New Roman"/>
                <w:sz w:val="24"/>
                <w:szCs w:val="24"/>
              </w:rPr>
              <w:t>рамиды</w:t>
            </w:r>
          </w:p>
        </w:tc>
        <w:tc>
          <w:tcPr>
            <w:tcW w:w="2268" w:type="dxa"/>
          </w:tcPr>
          <w:p w:rsidR="00F309D0" w:rsidRPr="007535F5" w:rsidRDefault="00F309D0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264" w:type="dxa"/>
          </w:tcPr>
          <w:p w:rsidR="00F309D0" w:rsidRPr="007535F5" w:rsidRDefault="00F309D0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507AC4" w:rsidRPr="007535F5" w:rsidTr="009F18EC">
        <w:tc>
          <w:tcPr>
            <w:tcW w:w="14850" w:type="dxa"/>
            <w:gridSpan w:val="11"/>
          </w:tcPr>
          <w:p w:rsidR="00507AC4" w:rsidRPr="00E606EF" w:rsidRDefault="00507AC4" w:rsidP="00A940C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AC4">
              <w:rPr>
                <w:rFonts w:ascii="Times New Roman" w:hAnsi="Times New Roman" w:cs="Times New Roman"/>
                <w:b/>
                <w:sz w:val="28"/>
                <w:szCs w:val="28"/>
              </w:rPr>
              <w:t>§3. Правильные многогранники (3 часа)</w:t>
            </w:r>
          </w:p>
          <w:p w:rsidR="00E606EF" w:rsidRDefault="00E606EF" w:rsidP="00E60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6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формирование представлений </w:t>
            </w:r>
            <w:r w:rsidRPr="00E606EF">
              <w:rPr>
                <w:rFonts w:ascii="Times New Roman" w:hAnsi="Times New Roman" w:cs="Times New Roman"/>
                <w:sz w:val="24"/>
                <w:szCs w:val="24"/>
              </w:rPr>
              <w:t>учащимися о правильных многогранниках, знают виды правильных многогранников;</w:t>
            </w:r>
          </w:p>
          <w:p w:rsidR="00E606EF" w:rsidRPr="00E606EF" w:rsidRDefault="00E606EF" w:rsidP="00E606E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06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овладение навыками и умениями</w:t>
            </w:r>
            <w:r w:rsidRPr="00E606EF">
              <w:rPr>
                <w:rFonts w:ascii="Times New Roman" w:hAnsi="Times New Roman" w:cs="Times New Roman"/>
                <w:sz w:val="24"/>
                <w:szCs w:val="24"/>
              </w:rPr>
              <w:t>   изготовлять бумажные модели многогранников по их разверткам;</w:t>
            </w:r>
            <w:r w:rsidRPr="00E606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507AC4" w:rsidRPr="00E606EF" w:rsidRDefault="00E606EF" w:rsidP="00A940C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06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формирование умения </w:t>
            </w:r>
            <w:r w:rsidRPr="00E606EF">
              <w:rPr>
                <w:rFonts w:ascii="Times New Roman" w:hAnsi="Times New Roman" w:cs="Times New Roman"/>
                <w:sz w:val="24"/>
                <w:szCs w:val="24"/>
              </w:rPr>
              <w:t>работать по заданному алгоритму, аргументировать решение и найденные ошибки, участие в диалоге.</w:t>
            </w:r>
          </w:p>
        </w:tc>
      </w:tr>
      <w:tr w:rsidR="00F309D0" w:rsidRPr="007535F5" w:rsidTr="00507AC4">
        <w:tc>
          <w:tcPr>
            <w:tcW w:w="696" w:type="dxa"/>
          </w:tcPr>
          <w:p w:rsidR="00F309D0" w:rsidRPr="007535F5" w:rsidRDefault="00507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54-55</w:t>
            </w:r>
          </w:p>
        </w:tc>
        <w:tc>
          <w:tcPr>
            <w:tcW w:w="2568" w:type="dxa"/>
            <w:gridSpan w:val="2"/>
            <w:tcBorders>
              <w:top w:val="nil"/>
            </w:tcBorders>
          </w:tcPr>
          <w:p w:rsidR="00F309D0" w:rsidRPr="00E606EF" w:rsidRDefault="00507AC4" w:rsidP="00804821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szCs w:val="24"/>
              </w:rPr>
            </w:pPr>
            <w:r w:rsidRPr="00E606EF">
              <w:rPr>
                <w:szCs w:val="24"/>
              </w:rPr>
              <w:t>Симметрия в пространстве. Понятие правильного мног</w:t>
            </w:r>
            <w:r w:rsidRPr="00E606EF">
              <w:rPr>
                <w:szCs w:val="24"/>
              </w:rPr>
              <w:t>о</w:t>
            </w:r>
            <w:r w:rsidRPr="00E606EF">
              <w:rPr>
                <w:szCs w:val="24"/>
              </w:rPr>
              <w:t>гранника, элементы симме</w:t>
            </w:r>
            <w:r w:rsidRPr="00E606EF">
              <w:rPr>
                <w:szCs w:val="24"/>
              </w:rPr>
              <w:t>т</w:t>
            </w:r>
            <w:r w:rsidRPr="00E606EF">
              <w:rPr>
                <w:szCs w:val="24"/>
              </w:rPr>
              <w:t>рии правильных многогранников</w:t>
            </w:r>
          </w:p>
        </w:tc>
        <w:tc>
          <w:tcPr>
            <w:tcW w:w="3110" w:type="dxa"/>
            <w:gridSpan w:val="3"/>
            <w:tcBorders>
              <w:top w:val="nil"/>
            </w:tcBorders>
          </w:tcPr>
          <w:p w:rsidR="00F309D0" w:rsidRPr="00E606EF" w:rsidRDefault="00507AC4" w:rsidP="00B24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6EF">
              <w:rPr>
                <w:rFonts w:ascii="Times New Roman" w:hAnsi="Times New Roman" w:cs="Times New Roman"/>
                <w:sz w:val="24"/>
                <w:szCs w:val="24"/>
              </w:rPr>
              <w:t>Симметрия в пространстве.</w:t>
            </w:r>
          </w:p>
          <w:p w:rsidR="00E606EF" w:rsidRPr="00E606EF" w:rsidRDefault="00E606EF" w:rsidP="00B24DD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06EF">
              <w:rPr>
                <w:rFonts w:ascii="Times New Roman" w:hAnsi="Times New Roman" w:cs="Times New Roman"/>
                <w:i/>
                <w:sz w:val="24"/>
                <w:szCs w:val="24"/>
              </w:rPr>
              <w:t>Тетраэдр, октаэдр, додекаэдр, ик</w:t>
            </w:r>
            <w:r w:rsidRPr="00E606EF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E606EF">
              <w:rPr>
                <w:rFonts w:ascii="Times New Roman" w:hAnsi="Times New Roman" w:cs="Times New Roman"/>
                <w:i/>
                <w:sz w:val="24"/>
                <w:szCs w:val="24"/>
              </w:rPr>
              <w:t>саэдр</w:t>
            </w:r>
          </w:p>
        </w:tc>
        <w:tc>
          <w:tcPr>
            <w:tcW w:w="3944" w:type="dxa"/>
            <w:gridSpan w:val="3"/>
          </w:tcPr>
          <w:p w:rsidR="00F309D0" w:rsidRPr="00E606EF" w:rsidRDefault="00E606EF" w:rsidP="00B24DD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06EF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E606EF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правил</w:t>
            </w:r>
            <w:r w:rsidRPr="00E606E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606EF">
              <w:rPr>
                <w:rFonts w:ascii="Times New Roman" w:hAnsi="Times New Roman" w:cs="Times New Roman"/>
                <w:sz w:val="24"/>
                <w:szCs w:val="24"/>
              </w:rPr>
              <w:t>ного многогранника</w:t>
            </w:r>
          </w:p>
        </w:tc>
        <w:tc>
          <w:tcPr>
            <w:tcW w:w="2268" w:type="dxa"/>
          </w:tcPr>
          <w:p w:rsidR="00F309D0" w:rsidRPr="007535F5" w:rsidRDefault="00F309D0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264" w:type="dxa"/>
          </w:tcPr>
          <w:p w:rsidR="00F309D0" w:rsidRPr="007535F5" w:rsidRDefault="00F309D0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309D0" w:rsidRPr="007535F5" w:rsidTr="00CC743A">
        <w:tc>
          <w:tcPr>
            <w:tcW w:w="696" w:type="dxa"/>
          </w:tcPr>
          <w:p w:rsidR="00F309D0" w:rsidRPr="007535F5" w:rsidRDefault="00507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568" w:type="dxa"/>
            <w:gridSpan w:val="2"/>
          </w:tcPr>
          <w:p w:rsidR="00FB1F9A" w:rsidRPr="007535F5" w:rsidRDefault="00FB1F9A" w:rsidP="00FB1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5F5">
              <w:rPr>
                <w:rFonts w:ascii="Times New Roman" w:hAnsi="Times New Roman" w:cs="Times New Roman"/>
                <w:sz w:val="24"/>
                <w:szCs w:val="24"/>
              </w:rPr>
              <w:t>Кон</w:t>
            </w:r>
            <w:r w:rsidR="00507AC4">
              <w:rPr>
                <w:rFonts w:ascii="Times New Roman" w:hAnsi="Times New Roman" w:cs="Times New Roman"/>
                <w:sz w:val="24"/>
                <w:szCs w:val="24"/>
              </w:rPr>
              <w:t>трольная работа № 4</w:t>
            </w:r>
            <w:r w:rsidR="00507AC4" w:rsidRPr="00E606E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606EF" w:rsidRPr="00E606EF">
              <w:rPr>
                <w:rFonts w:ascii="Times New Roman" w:hAnsi="Times New Roman" w:cs="Times New Roman"/>
                <w:sz w:val="24"/>
                <w:szCs w:val="24"/>
              </w:rPr>
              <w:t>«Многогранн</w:t>
            </w:r>
            <w:r w:rsidR="00E606EF" w:rsidRPr="00E606E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606EF" w:rsidRPr="00E606EF">
              <w:rPr>
                <w:rFonts w:ascii="Times New Roman" w:hAnsi="Times New Roman" w:cs="Times New Roman"/>
                <w:sz w:val="24"/>
                <w:szCs w:val="24"/>
              </w:rPr>
              <w:t>ки»</w:t>
            </w:r>
          </w:p>
          <w:p w:rsidR="00F309D0" w:rsidRPr="007535F5" w:rsidRDefault="00F309D0" w:rsidP="0097037C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Cs w:val="24"/>
              </w:rPr>
            </w:pPr>
          </w:p>
        </w:tc>
        <w:tc>
          <w:tcPr>
            <w:tcW w:w="3110" w:type="dxa"/>
            <w:gridSpan w:val="3"/>
          </w:tcPr>
          <w:p w:rsidR="00F309D0" w:rsidRPr="007535F5" w:rsidRDefault="00F309D0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3944" w:type="dxa"/>
            <w:gridSpan w:val="3"/>
          </w:tcPr>
          <w:p w:rsidR="00F309D0" w:rsidRPr="007535F5" w:rsidRDefault="00FB1F9A" w:rsidP="00FB1F9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7535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7535F5">
              <w:rPr>
                <w:rFonts w:ascii="Times New Roman" w:hAnsi="Times New Roman" w:cs="Times New Roman"/>
                <w:sz w:val="24"/>
                <w:szCs w:val="24"/>
              </w:rPr>
              <w:t>применять изученный теоретический материал при выполнении письменной работы</w:t>
            </w:r>
          </w:p>
        </w:tc>
        <w:tc>
          <w:tcPr>
            <w:tcW w:w="2268" w:type="dxa"/>
          </w:tcPr>
          <w:p w:rsidR="00F309D0" w:rsidRPr="007535F5" w:rsidRDefault="00F309D0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264" w:type="dxa"/>
          </w:tcPr>
          <w:p w:rsidR="00F309D0" w:rsidRPr="007535F5" w:rsidRDefault="00F309D0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B1F9A" w:rsidRPr="007535F5" w:rsidTr="001C3FDF">
        <w:tc>
          <w:tcPr>
            <w:tcW w:w="14850" w:type="dxa"/>
            <w:gridSpan w:val="11"/>
          </w:tcPr>
          <w:p w:rsidR="009D7B4C" w:rsidRDefault="009D7B4C" w:rsidP="009D7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7B4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Глава </w:t>
            </w:r>
            <w:r w:rsidRPr="009D7B4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9D7B4C">
              <w:rPr>
                <w:rFonts w:ascii="Times New Roman" w:hAnsi="Times New Roman" w:cs="Times New Roman"/>
                <w:b/>
                <w:sz w:val="28"/>
                <w:szCs w:val="28"/>
              </w:rPr>
              <w:t>. Векторы в пространстве (6 часов)</w:t>
            </w:r>
          </w:p>
          <w:p w:rsidR="009D7B4C" w:rsidRPr="009D7B4C" w:rsidRDefault="009D7B4C" w:rsidP="009D7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B4C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Основные цели:</w:t>
            </w:r>
            <w:r w:rsidRPr="009D7B4C">
              <w:rPr>
                <w:rFonts w:ascii="Times New Roman" w:hAnsi="Times New Roman" w:cs="Times New Roman"/>
                <w:sz w:val="24"/>
                <w:szCs w:val="24"/>
              </w:rPr>
              <w:t xml:space="preserve">  создать условия учащимся </w:t>
            </w:r>
            <w:proofErr w:type="gramStart"/>
            <w:r w:rsidRPr="009D7B4C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9D7B4C">
              <w:rPr>
                <w:rFonts w:ascii="Times New Roman" w:hAnsi="Times New Roman" w:cs="Times New Roman"/>
                <w:sz w:val="24"/>
                <w:szCs w:val="24"/>
              </w:rPr>
              <w:t xml:space="preserve">:  </w:t>
            </w:r>
          </w:p>
          <w:p w:rsidR="009D7B4C" w:rsidRPr="009D7B4C" w:rsidRDefault="009D7B4C" w:rsidP="009D7B4C">
            <w:pPr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D7B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Обобщения и систематизации</w:t>
            </w:r>
            <w:r w:rsidRPr="009D7B4C">
              <w:rPr>
                <w:rFonts w:ascii="Times New Roman" w:hAnsi="Times New Roman" w:cs="Times New Roman"/>
                <w:sz w:val="24"/>
                <w:szCs w:val="24"/>
              </w:rPr>
              <w:t xml:space="preserve"> сведения о векторах на плоскости и действиях над ними, известные учащимся из планиметрии. </w:t>
            </w:r>
          </w:p>
          <w:p w:rsidR="009D7B4C" w:rsidRPr="009D7B4C" w:rsidRDefault="009D7B4C" w:rsidP="009D7B4C">
            <w:pPr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D7B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Расширения</w:t>
            </w:r>
            <w:r w:rsidRPr="009D7B4C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вектора в пространстве, ввести правила действий над  векторами  в пространстве. </w:t>
            </w:r>
          </w:p>
          <w:p w:rsidR="009D7B4C" w:rsidRPr="009D7B4C" w:rsidRDefault="009D7B4C" w:rsidP="009D7B4C">
            <w:pPr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D7B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Овладения умением</w:t>
            </w:r>
            <w:r w:rsidRPr="009D7B4C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доказательные рассуждения в ходе решения стереометрических задач.</w:t>
            </w:r>
            <w:r w:rsidRPr="009D7B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       </w:t>
            </w:r>
          </w:p>
          <w:p w:rsidR="00FB1F9A" w:rsidRPr="009D7B4C" w:rsidRDefault="009D7B4C" w:rsidP="009D7B4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7B4C">
              <w:rPr>
                <w:rFonts w:ascii="Times New Roman" w:hAnsi="Times New Roman" w:cs="Times New Roman"/>
                <w:b/>
                <w:sz w:val="28"/>
                <w:szCs w:val="28"/>
              </w:rPr>
              <w:t>§1. Понятие вектора в пространстве (1 час)</w:t>
            </w:r>
          </w:p>
          <w:p w:rsidR="009D7B4C" w:rsidRPr="009D7B4C" w:rsidRDefault="009D7B4C" w:rsidP="009D7B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7B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формирование представлений </w:t>
            </w:r>
            <w:r w:rsidRPr="009D7B4C">
              <w:rPr>
                <w:rFonts w:ascii="Times New Roman" w:hAnsi="Times New Roman" w:cs="Times New Roman"/>
                <w:sz w:val="24"/>
                <w:szCs w:val="24"/>
              </w:rPr>
              <w:t>учащимися о векторе;</w:t>
            </w:r>
            <w:r w:rsidRPr="009D7B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9D7B4C" w:rsidRPr="007535F5" w:rsidRDefault="009D7B4C" w:rsidP="009D7B4C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9D7B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овладение навыками и умениями</w:t>
            </w:r>
            <w:r w:rsidRPr="009D7B4C">
              <w:rPr>
                <w:rFonts w:ascii="Times New Roman" w:hAnsi="Times New Roman" w:cs="Times New Roman"/>
                <w:sz w:val="24"/>
                <w:szCs w:val="24"/>
              </w:rPr>
              <w:t>   изображать векторы</w:t>
            </w:r>
          </w:p>
        </w:tc>
      </w:tr>
      <w:tr w:rsidR="00F309D0" w:rsidRPr="007535F5" w:rsidTr="00CC743A">
        <w:tc>
          <w:tcPr>
            <w:tcW w:w="696" w:type="dxa"/>
          </w:tcPr>
          <w:p w:rsidR="00F309D0" w:rsidRPr="007535F5" w:rsidRDefault="00F30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5F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568" w:type="dxa"/>
            <w:gridSpan w:val="2"/>
          </w:tcPr>
          <w:p w:rsidR="00F309D0" w:rsidRPr="009D7B4C" w:rsidRDefault="009D7B4C" w:rsidP="002702AD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szCs w:val="24"/>
              </w:rPr>
            </w:pPr>
            <w:r w:rsidRPr="009D7B4C">
              <w:rPr>
                <w:szCs w:val="24"/>
              </w:rPr>
              <w:t>Понятие вектора. Равенство вект</w:t>
            </w:r>
            <w:r w:rsidRPr="009D7B4C">
              <w:rPr>
                <w:szCs w:val="24"/>
              </w:rPr>
              <w:t>о</w:t>
            </w:r>
            <w:r w:rsidRPr="009D7B4C">
              <w:rPr>
                <w:szCs w:val="24"/>
              </w:rPr>
              <w:t>ров.</w:t>
            </w:r>
          </w:p>
        </w:tc>
        <w:tc>
          <w:tcPr>
            <w:tcW w:w="3110" w:type="dxa"/>
            <w:gridSpan w:val="3"/>
          </w:tcPr>
          <w:p w:rsidR="00F309D0" w:rsidRPr="009D7B4C" w:rsidRDefault="009D7B4C" w:rsidP="00FB1F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7B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Вектор</w:t>
            </w:r>
          </w:p>
        </w:tc>
        <w:tc>
          <w:tcPr>
            <w:tcW w:w="3944" w:type="dxa"/>
            <w:gridSpan w:val="3"/>
          </w:tcPr>
          <w:p w:rsidR="00F309D0" w:rsidRPr="009D7B4C" w:rsidRDefault="009D7B4C" w:rsidP="009D7B4C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7B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9D7B4C">
              <w:rPr>
                <w:rFonts w:ascii="Times New Roman" w:hAnsi="Times New Roman" w:cs="Times New Roman"/>
                <w:sz w:val="24"/>
                <w:szCs w:val="24"/>
              </w:rPr>
              <w:t xml:space="preserve">понятие вектора. </w:t>
            </w:r>
          </w:p>
        </w:tc>
        <w:tc>
          <w:tcPr>
            <w:tcW w:w="2268" w:type="dxa"/>
          </w:tcPr>
          <w:p w:rsidR="00F309D0" w:rsidRPr="007535F5" w:rsidRDefault="00F309D0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264" w:type="dxa"/>
          </w:tcPr>
          <w:p w:rsidR="00F309D0" w:rsidRPr="007535F5" w:rsidRDefault="00F309D0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6F053F" w:rsidRPr="007535F5" w:rsidTr="00473D84">
        <w:tc>
          <w:tcPr>
            <w:tcW w:w="14850" w:type="dxa"/>
            <w:gridSpan w:val="11"/>
          </w:tcPr>
          <w:p w:rsidR="006F053F" w:rsidRPr="006F053F" w:rsidRDefault="006F053F" w:rsidP="00A940C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053F">
              <w:rPr>
                <w:rFonts w:ascii="Times New Roman" w:hAnsi="Times New Roman" w:cs="Times New Roman"/>
                <w:b/>
                <w:sz w:val="28"/>
                <w:szCs w:val="28"/>
              </w:rPr>
              <w:t>§2. Сложение и вычитание векторов. Умножение вектора на число (2 часа)</w:t>
            </w:r>
          </w:p>
          <w:p w:rsidR="006F053F" w:rsidRPr="006F053F" w:rsidRDefault="006F053F" w:rsidP="006F05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5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формирование представлений </w:t>
            </w:r>
            <w:r w:rsidRPr="006F053F">
              <w:rPr>
                <w:rFonts w:ascii="Times New Roman" w:hAnsi="Times New Roman" w:cs="Times New Roman"/>
                <w:sz w:val="24"/>
                <w:szCs w:val="24"/>
              </w:rPr>
              <w:t>учащимися о правилах нахождения суммы и разности векторов;</w:t>
            </w:r>
            <w:r w:rsidRPr="006F05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6F053F" w:rsidRPr="006F053F" w:rsidRDefault="006F053F" w:rsidP="00A940C3">
            <w:pPr>
              <w:jc w:val="both"/>
              <w:rPr>
                <w:sz w:val="24"/>
                <w:szCs w:val="24"/>
              </w:rPr>
            </w:pPr>
            <w:r w:rsidRPr="006F05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овладение навыками и умениями</w:t>
            </w:r>
            <w:r w:rsidRPr="006F053F">
              <w:rPr>
                <w:rFonts w:ascii="Times New Roman" w:hAnsi="Times New Roman" w:cs="Times New Roman"/>
                <w:sz w:val="24"/>
                <w:szCs w:val="24"/>
              </w:rPr>
              <w:t>   применять законы сложения и вычитания для упрощения выражений</w:t>
            </w:r>
          </w:p>
        </w:tc>
      </w:tr>
      <w:tr w:rsidR="00F309D0" w:rsidRPr="007535F5" w:rsidTr="00CC743A">
        <w:tc>
          <w:tcPr>
            <w:tcW w:w="696" w:type="dxa"/>
          </w:tcPr>
          <w:p w:rsidR="00F309D0" w:rsidRPr="007535F5" w:rsidRDefault="00F30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5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F053F">
              <w:rPr>
                <w:rFonts w:ascii="Times New Roman" w:hAnsi="Times New Roman" w:cs="Times New Roman"/>
                <w:sz w:val="24"/>
                <w:szCs w:val="24"/>
              </w:rPr>
              <w:t>8-59</w:t>
            </w:r>
          </w:p>
        </w:tc>
        <w:tc>
          <w:tcPr>
            <w:tcW w:w="2568" w:type="dxa"/>
            <w:gridSpan w:val="2"/>
          </w:tcPr>
          <w:p w:rsidR="00F309D0" w:rsidRPr="007D5ACA" w:rsidRDefault="007D5ACA" w:rsidP="002702AD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szCs w:val="24"/>
              </w:rPr>
            </w:pPr>
            <w:r w:rsidRPr="007D5ACA">
              <w:rPr>
                <w:szCs w:val="24"/>
              </w:rPr>
              <w:t>Сложение и вычитание вект</w:t>
            </w:r>
            <w:r w:rsidRPr="007D5ACA">
              <w:rPr>
                <w:szCs w:val="24"/>
              </w:rPr>
              <w:t>о</w:t>
            </w:r>
            <w:r w:rsidRPr="007D5ACA">
              <w:rPr>
                <w:szCs w:val="24"/>
              </w:rPr>
              <w:t>ров. Сумма нескольких вект</w:t>
            </w:r>
            <w:r w:rsidRPr="007D5ACA">
              <w:rPr>
                <w:szCs w:val="24"/>
              </w:rPr>
              <w:t>о</w:t>
            </w:r>
            <w:r w:rsidRPr="007D5ACA">
              <w:rPr>
                <w:szCs w:val="24"/>
              </w:rPr>
              <w:t>ров. Умножение вектора на число</w:t>
            </w:r>
          </w:p>
        </w:tc>
        <w:tc>
          <w:tcPr>
            <w:tcW w:w="3110" w:type="dxa"/>
            <w:gridSpan w:val="3"/>
          </w:tcPr>
          <w:p w:rsidR="00F309D0" w:rsidRPr="007D5ACA" w:rsidRDefault="00F309D0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944" w:type="dxa"/>
            <w:gridSpan w:val="3"/>
          </w:tcPr>
          <w:p w:rsidR="00F309D0" w:rsidRPr="007D5ACA" w:rsidRDefault="007D5ACA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5A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7D5ACA">
              <w:rPr>
                <w:rFonts w:ascii="Times New Roman" w:hAnsi="Times New Roman" w:cs="Times New Roman"/>
                <w:sz w:val="24"/>
                <w:szCs w:val="24"/>
              </w:rPr>
              <w:t>выполнять де</w:t>
            </w:r>
            <w:r w:rsidRPr="007D5AC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D5ACA">
              <w:rPr>
                <w:rFonts w:ascii="Times New Roman" w:hAnsi="Times New Roman" w:cs="Times New Roman"/>
                <w:sz w:val="24"/>
                <w:szCs w:val="24"/>
              </w:rPr>
              <w:t>ствия над векторами в пространстве</w:t>
            </w:r>
          </w:p>
        </w:tc>
        <w:tc>
          <w:tcPr>
            <w:tcW w:w="2268" w:type="dxa"/>
          </w:tcPr>
          <w:p w:rsidR="00F309D0" w:rsidRPr="007535F5" w:rsidRDefault="00F309D0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264" w:type="dxa"/>
          </w:tcPr>
          <w:p w:rsidR="00F309D0" w:rsidRPr="007535F5" w:rsidRDefault="00F309D0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A02FDD" w:rsidRPr="007535F5" w:rsidTr="00794272">
        <w:tc>
          <w:tcPr>
            <w:tcW w:w="14850" w:type="dxa"/>
            <w:gridSpan w:val="11"/>
          </w:tcPr>
          <w:p w:rsidR="00A02FDD" w:rsidRPr="00A02FDD" w:rsidRDefault="00A02FDD" w:rsidP="00A940C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F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§3. </w:t>
            </w:r>
            <w:proofErr w:type="spellStart"/>
            <w:r w:rsidRPr="00A02FDD">
              <w:rPr>
                <w:rFonts w:ascii="Times New Roman" w:hAnsi="Times New Roman" w:cs="Times New Roman"/>
                <w:b/>
                <w:sz w:val="28"/>
                <w:szCs w:val="28"/>
              </w:rPr>
              <w:t>Компланарные</w:t>
            </w:r>
            <w:proofErr w:type="spellEnd"/>
            <w:r w:rsidRPr="00A02F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векторы (3 часа)</w:t>
            </w:r>
          </w:p>
          <w:p w:rsidR="00A02FDD" w:rsidRPr="00A02FDD" w:rsidRDefault="00A02FDD" w:rsidP="00A02F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F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формирование представлений </w:t>
            </w:r>
            <w:r w:rsidRPr="00A02FDD">
              <w:rPr>
                <w:rFonts w:ascii="Times New Roman" w:hAnsi="Times New Roman" w:cs="Times New Roman"/>
                <w:sz w:val="24"/>
                <w:szCs w:val="24"/>
              </w:rPr>
              <w:t xml:space="preserve">учащимися о </w:t>
            </w:r>
            <w:proofErr w:type="spellStart"/>
            <w:r w:rsidRPr="00A02FDD">
              <w:rPr>
                <w:rFonts w:ascii="Times New Roman" w:hAnsi="Times New Roman" w:cs="Times New Roman"/>
                <w:sz w:val="24"/>
                <w:szCs w:val="24"/>
              </w:rPr>
              <w:t>компланарных</w:t>
            </w:r>
            <w:proofErr w:type="spellEnd"/>
            <w:r w:rsidRPr="00A02FDD">
              <w:rPr>
                <w:rFonts w:ascii="Times New Roman" w:hAnsi="Times New Roman" w:cs="Times New Roman"/>
                <w:sz w:val="24"/>
                <w:szCs w:val="24"/>
              </w:rPr>
              <w:t xml:space="preserve"> векторах векторе;</w:t>
            </w:r>
            <w:r w:rsidRPr="00A02F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A02FDD" w:rsidRPr="00A02FDD" w:rsidRDefault="00A02FDD" w:rsidP="00A02FDD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02F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овладение навыками и умениями</w:t>
            </w:r>
            <w:r w:rsidRPr="00A02FDD">
              <w:rPr>
                <w:rFonts w:ascii="Times New Roman" w:hAnsi="Times New Roman" w:cs="Times New Roman"/>
                <w:sz w:val="24"/>
                <w:szCs w:val="24"/>
              </w:rPr>
              <w:t xml:space="preserve">   применять </w:t>
            </w:r>
            <w:proofErr w:type="spellStart"/>
            <w:r w:rsidRPr="00A02FDD">
              <w:rPr>
                <w:rFonts w:ascii="Times New Roman" w:hAnsi="Times New Roman" w:cs="Times New Roman"/>
                <w:sz w:val="24"/>
                <w:szCs w:val="24"/>
              </w:rPr>
              <w:t>компланарные</w:t>
            </w:r>
            <w:proofErr w:type="spellEnd"/>
            <w:r w:rsidRPr="00A02FDD">
              <w:rPr>
                <w:rFonts w:ascii="Times New Roman" w:hAnsi="Times New Roman" w:cs="Times New Roman"/>
                <w:sz w:val="24"/>
                <w:szCs w:val="24"/>
              </w:rPr>
              <w:t xml:space="preserve"> векторы при  решении задач.</w:t>
            </w:r>
          </w:p>
        </w:tc>
      </w:tr>
      <w:tr w:rsidR="00A02FDD" w:rsidRPr="007535F5" w:rsidTr="00CC743A">
        <w:tc>
          <w:tcPr>
            <w:tcW w:w="696" w:type="dxa"/>
          </w:tcPr>
          <w:p w:rsidR="00A02FDD" w:rsidRPr="007535F5" w:rsidRDefault="00334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60-61</w:t>
            </w:r>
          </w:p>
        </w:tc>
        <w:tc>
          <w:tcPr>
            <w:tcW w:w="2568" w:type="dxa"/>
            <w:gridSpan w:val="2"/>
          </w:tcPr>
          <w:p w:rsidR="00A02FDD" w:rsidRPr="0033449E" w:rsidRDefault="0033449E" w:rsidP="002702AD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szCs w:val="24"/>
              </w:rPr>
            </w:pPr>
            <w:proofErr w:type="spellStart"/>
            <w:r w:rsidRPr="0033449E">
              <w:rPr>
                <w:szCs w:val="24"/>
              </w:rPr>
              <w:t>Компланарные</w:t>
            </w:r>
            <w:proofErr w:type="spellEnd"/>
            <w:r w:rsidRPr="0033449E">
              <w:rPr>
                <w:szCs w:val="24"/>
              </w:rPr>
              <w:t xml:space="preserve"> векторы. Правило параллелеп</w:t>
            </w:r>
            <w:r w:rsidRPr="0033449E">
              <w:rPr>
                <w:szCs w:val="24"/>
              </w:rPr>
              <w:t>и</w:t>
            </w:r>
            <w:r w:rsidRPr="0033449E">
              <w:rPr>
                <w:szCs w:val="24"/>
              </w:rPr>
              <w:t>педа. Разложение вектора по трем некомпланарным векторам</w:t>
            </w:r>
          </w:p>
        </w:tc>
        <w:tc>
          <w:tcPr>
            <w:tcW w:w="3110" w:type="dxa"/>
            <w:gridSpan w:val="3"/>
          </w:tcPr>
          <w:p w:rsidR="00A02FDD" w:rsidRPr="0033449E" w:rsidRDefault="0033449E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33449E">
              <w:rPr>
                <w:rFonts w:ascii="Times New Roman" w:hAnsi="Times New Roman" w:cs="Times New Roman"/>
                <w:i/>
                <w:sz w:val="24"/>
                <w:szCs w:val="24"/>
              </w:rPr>
              <w:t>Комплана</w:t>
            </w:r>
            <w:r w:rsidRPr="0033449E"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r w:rsidRPr="0033449E">
              <w:rPr>
                <w:rFonts w:ascii="Times New Roman" w:hAnsi="Times New Roman" w:cs="Times New Roman"/>
                <w:i/>
                <w:sz w:val="24"/>
                <w:szCs w:val="24"/>
              </w:rPr>
              <w:t>ные</w:t>
            </w:r>
            <w:proofErr w:type="spellEnd"/>
            <w:r w:rsidRPr="003344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векторы</w:t>
            </w:r>
          </w:p>
        </w:tc>
        <w:tc>
          <w:tcPr>
            <w:tcW w:w="3944" w:type="dxa"/>
            <w:gridSpan w:val="3"/>
          </w:tcPr>
          <w:p w:rsidR="0033449E" w:rsidRPr="0033449E" w:rsidRDefault="0033449E" w:rsidP="00334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4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33449E">
              <w:rPr>
                <w:rFonts w:ascii="Times New Roman" w:hAnsi="Times New Roman" w:cs="Times New Roman"/>
                <w:sz w:val="24"/>
                <w:szCs w:val="24"/>
              </w:rPr>
              <w:t xml:space="preserve">понятие </w:t>
            </w:r>
            <w:proofErr w:type="spellStart"/>
            <w:r w:rsidRPr="0033449E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r w:rsidRPr="0033449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3449E">
              <w:rPr>
                <w:rFonts w:ascii="Times New Roman" w:hAnsi="Times New Roman" w:cs="Times New Roman"/>
                <w:sz w:val="24"/>
                <w:szCs w:val="24"/>
              </w:rPr>
              <w:t>нарных</w:t>
            </w:r>
            <w:proofErr w:type="spellEnd"/>
            <w:r w:rsidRPr="0033449E">
              <w:rPr>
                <w:rFonts w:ascii="Times New Roman" w:hAnsi="Times New Roman" w:cs="Times New Roman"/>
                <w:sz w:val="24"/>
                <w:szCs w:val="24"/>
              </w:rPr>
              <w:t xml:space="preserve"> векторов, правило сложения для трех неко</w:t>
            </w:r>
            <w:r w:rsidRPr="0033449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3449E">
              <w:rPr>
                <w:rFonts w:ascii="Times New Roman" w:hAnsi="Times New Roman" w:cs="Times New Roman"/>
                <w:sz w:val="24"/>
                <w:szCs w:val="24"/>
              </w:rPr>
              <w:t xml:space="preserve">планарных векторов, </w:t>
            </w:r>
          </w:p>
          <w:p w:rsidR="00A02FDD" w:rsidRPr="0033449E" w:rsidRDefault="0033449E" w:rsidP="003344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49E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33449E">
              <w:rPr>
                <w:rFonts w:ascii="Times New Roman" w:hAnsi="Times New Roman" w:cs="Times New Roman"/>
                <w:sz w:val="24"/>
                <w:szCs w:val="24"/>
              </w:rPr>
              <w:t xml:space="preserve"> доказать теорему о разлож</w:t>
            </w:r>
            <w:r w:rsidRPr="0033449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3449E">
              <w:rPr>
                <w:rFonts w:ascii="Times New Roman" w:hAnsi="Times New Roman" w:cs="Times New Roman"/>
                <w:sz w:val="24"/>
                <w:szCs w:val="24"/>
              </w:rPr>
              <w:t>нии любого вектора по трем некомпланарным векторам</w:t>
            </w:r>
          </w:p>
        </w:tc>
        <w:tc>
          <w:tcPr>
            <w:tcW w:w="2268" w:type="dxa"/>
          </w:tcPr>
          <w:p w:rsidR="00A02FDD" w:rsidRPr="007535F5" w:rsidRDefault="00A02FDD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264" w:type="dxa"/>
          </w:tcPr>
          <w:p w:rsidR="00A02FDD" w:rsidRPr="007535F5" w:rsidRDefault="00A02FDD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33449E" w:rsidRPr="007535F5" w:rsidTr="00CC743A">
        <w:tc>
          <w:tcPr>
            <w:tcW w:w="696" w:type="dxa"/>
          </w:tcPr>
          <w:p w:rsidR="0033449E" w:rsidRDefault="00334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568" w:type="dxa"/>
            <w:gridSpan w:val="2"/>
          </w:tcPr>
          <w:p w:rsidR="0033449E" w:rsidRPr="00C04926" w:rsidRDefault="00C04926" w:rsidP="002702AD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szCs w:val="24"/>
              </w:rPr>
            </w:pPr>
            <w:r w:rsidRPr="00C04926">
              <w:rPr>
                <w:b/>
                <w:szCs w:val="24"/>
              </w:rPr>
              <w:t>Контрольная работа №5</w:t>
            </w:r>
            <w:r w:rsidRPr="00C04926">
              <w:rPr>
                <w:szCs w:val="24"/>
              </w:rPr>
              <w:t xml:space="preserve"> «Векторы в пр</w:t>
            </w:r>
            <w:r w:rsidRPr="00C04926">
              <w:rPr>
                <w:szCs w:val="24"/>
              </w:rPr>
              <w:t>о</w:t>
            </w:r>
            <w:r w:rsidRPr="00C04926">
              <w:rPr>
                <w:szCs w:val="24"/>
              </w:rPr>
              <w:t>странстве»</w:t>
            </w:r>
          </w:p>
        </w:tc>
        <w:tc>
          <w:tcPr>
            <w:tcW w:w="3110" w:type="dxa"/>
            <w:gridSpan w:val="3"/>
          </w:tcPr>
          <w:p w:rsidR="0033449E" w:rsidRPr="007D5ACA" w:rsidRDefault="0033449E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944" w:type="dxa"/>
            <w:gridSpan w:val="3"/>
          </w:tcPr>
          <w:p w:rsidR="0033449E" w:rsidRPr="007D5ACA" w:rsidRDefault="00C04926" w:rsidP="00C049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35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7535F5">
              <w:rPr>
                <w:rFonts w:ascii="Times New Roman" w:hAnsi="Times New Roman" w:cs="Times New Roman"/>
                <w:sz w:val="24"/>
                <w:szCs w:val="24"/>
              </w:rPr>
              <w:t>применять изученный теоретический материал при выполнении письменной работы</w:t>
            </w:r>
          </w:p>
        </w:tc>
        <w:tc>
          <w:tcPr>
            <w:tcW w:w="2268" w:type="dxa"/>
          </w:tcPr>
          <w:p w:rsidR="0033449E" w:rsidRPr="007535F5" w:rsidRDefault="0033449E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264" w:type="dxa"/>
          </w:tcPr>
          <w:p w:rsidR="0033449E" w:rsidRPr="007535F5" w:rsidRDefault="0033449E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B1F9A" w:rsidRPr="007535F5" w:rsidTr="00D053D6">
        <w:tc>
          <w:tcPr>
            <w:tcW w:w="14850" w:type="dxa"/>
            <w:gridSpan w:val="11"/>
          </w:tcPr>
          <w:p w:rsidR="00FB1F9A" w:rsidRPr="007535F5" w:rsidRDefault="006D085A" w:rsidP="00FB1F9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63</w:t>
            </w:r>
            <w:r w:rsidR="00FB1F9A" w:rsidRPr="007535F5">
              <w:rPr>
                <w:rFonts w:ascii="Times New Roman" w:hAnsi="Times New Roman" w:cs="Times New Roman"/>
                <w:b/>
                <w:sz w:val="28"/>
                <w:szCs w:val="28"/>
              </w:rPr>
              <w:t>-68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Повторение. Решение задач  (6 ч</w:t>
            </w:r>
            <w:r w:rsidR="00FB1F9A" w:rsidRPr="007535F5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FB1F9A" w:rsidRPr="006D085A" w:rsidRDefault="006D085A" w:rsidP="00FB1F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085A">
              <w:rPr>
                <w:rFonts w:ascii="Times New Roman" w:hAnsi="Times New Roman" w:cs="Times New Roman"/>
                <w:sz w:val="24"/>
                <w:szCs w:val="24"/>
              </w:rPr>
              <w:t>Повторить и обобщить курс геометрии за 10 класс</w:t>
            </w:r>
          </w:p>
        </w:tc>
      </w:tr>
    </w:tbl>
    <w:p w:rsidR="000A6E63" w:rsidRPr="00FA304C" w:rsidRDefault="000A6E63" w:rsidP="00FA304C">
      <w:pPr>
        <w:rPr>
          <w:b/>
          <w:sz w:val="28"/>
          <w:szCs w:val="28"/>
        </w:rPr>
      </w:pPr>
    </w:p>
    <w:sectPr w:rsidR="000A6E63" w:rsidRPr="00FA304C" w:rsidSect="00987033">
      <w:pgSz w:w="16838" w:h="11906" w:orient="landscape"/>
      <w:pgMar w:top="426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BD15059_"/>
      </v:shape>
    </w:pict>
  </w:numPicBullet>
  <w:abstractNum w:abstractNumId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15"/>
    <w:multiLevelType w:val="single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19"/>
    <w:multiLevelType w:val="single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1C"/>
    <w:multiLevelType w:val="single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5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7">
    <w:nsid w:val="00000020"/>
    <w:multiLevelType w:val="singleLevel"/>
    <w:tmpl w:val="00000020"/>
    <w:name w:val="WW8Num32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8">
    <w:nsid w:val="00000027"/>
    <w:multiLevelType w:val="singleLevel"/>
    <w:tmpl w:val="00000027"/>
    <w:name w:val="WW8Num3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>
    <w:nsid w:val="0000002B"/>
    <w:multiLevelType w:val="singleLevel"/>
    <w:tmpl w:val="0000002B"/>
    <w:name w:val="WW8Num4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0">
    <w:nsid w:val="0000002C"/>
    <w:multiLevelType w:val="singleLevel"/>
    <w:tmpl w:val="0000002C"/>
    <w:name w:val="WW8Num44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11">
    <w:nsid w:val="00000031"/>
    <w:multiLevelType w:val="singleLevel"/>
    <w:tmpl w:val="00000031"/>
    <w:name w:val="WW8Num4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2">
    <w:nsid w:val="00000032"/>
    <w:multiLevelType w:val="singleLevel"/>
    <w:tmpl w:val="00000032"/>
    <w:name w:val="WW8Num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3">
    <w:nsid w:val="00000039"/>
    <w:multiLevelType w:val="singleLevel"/>
    <w:tmpl w:val="00000039"/>
    <w:name w:val="WW8Num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4">
    <w:nsid w:val="0000003C"/>
    <w:multiLevelType w:val="singleLevel"/>
    <w:tmpl w:val="0000003C"/>
    <w:name w:val="WW8Num6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5">
    <w:nsid w:val="0000003E"/>
    <w:multiLevelType w:val="singleLevel"/>
    <w:tmpl w:val="0000003E"/>
    <w:name w:val="WW8Num63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16">
    <w:nsid w:val="0000003F"/>
    <w:multiLevelType w:val="singleLevel"/>
    <w:tmpl w:val="0000003F"/>
    <w:name w:val="WW8Num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7">
    <w:nsid w:val="00000040"/>
    <w:multiLevelType w:val="singleLevel"/>
    <w:tmpl w:val="00000040"/>
    <w:name w:val="WW8Num65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18">
    <w:nsid w:val="00000041"/>
    <w:multiLevelType w:val="singleLevel"/>
    <w:tmpl w:val="00000041"/>
    <w:name w:val="WW8Num66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19">
    <w:nsid w:val="00000042"/>
    <w:multiLevelType w:val="singleLevel"/>
    <w:tmpl w:val="00000042"/>
    <w:name w:val="WW8Num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0">
    <w:nsid w:val="00000044"/>
    <w:multiLevelType w:val="singleLevel"/>
    <w:tmpl w:val="00000044"/>
    <w:name w:val="WW8Num69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21">
    <w:nsid w:val="00000046"/>
    <w:multiLevelType w:val="singleLevel"/>
    <w:tmpl w:val="00000046"/>
    <w:name w:val="WW8Num71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22">
    <w:nsid w:val="00000047"/>
    <w:multiLevelType w:val="singleLevel"/>
    <w:tmpl w:val="00000047"/>
    <w:name w:val="WW8Num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3">
    <w:nsid w:val="0000004B"/>
    <w:multiLevelType w:val="singleLevel"/>
    <w:tmpl w:val="0000004B"/>
    <w:name w:val="WW8Num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4">
    <w:nsid w:val="0000004D"/>
    <w:multiLevelType w:val="singleLevel"/>
    <w:tmpl w:val="0000004D"/>
    <w:name w:val="WW8Num7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/>
      </w:rPr>
    </w:lvl>
  </w:abstractNum>
  <w:abstractNum w:abstractNumId="25">
    <w:nsid w:val="00000051"/>
    <w:multiLevelType w:val="singleLevel"/>
    <w:tmpl w:val="00000051"/>
    <w:name w:val="WW8Num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6">
    <w:nsid w:val="00000053"/>
    <w:multiLevelType w:val="singleLevel"/>
    <w:tmpl w:val="00000053"/>
    <w:name w:val="WW8Num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7">
    <w:nsid w:val="00000055"/>
    <w:multiLevelType w:val="singleLevel"/>
    <w:tmpl w:val="00000055"/>
    <w:name w:val="WW8Num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8">
    <w:nsid w:val="00000056"/>
    <w:multiLevelType w:val="singleLevel"/>
    <w:tmpl w:val="00000056"/>
    <w:name w:val="WW8Num87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29">
    <w:nsid w:val="0000005B"/>
    <w:multiLevelType w:val="singleLevel"/>
    <w:tmpl w:val="0000005B"/>
    <w:name w:val="WW8Num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0">
    <w:nsid w:val="00000060"/>
    <w:multiLevelType w:val="singleLevel"/>
    <w:tmpl w:val="00000060"/>
    <w:name w:val="WW8Num97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31">
    <w:nsid w:val="00000061"/>
    <w:multiLevelType w:val="singleLevel"/>
    <w:tmpl w:val="00000061"/>
    <w:name w:val="WW8Num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2">
    <w:nsid w:val="00000062"/>
    <w:multiLevelType w:val="singleLevel"/>
    <w:tmpl w:val="00000062"/>
    <w:name w:val="WW8Num9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3">
    <w:nsid w:val="00000065"/>
    <w:multiLevelType w:val="singleLevel"/>
    <w:tmpl w:val="00000065"/>
    <w:name w:val="WW8Num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4">
    <w:nsid w:val="00000066"/>
    <w:multiLevelType w:val="singleLevel"/>
    <w:tmpl w:val="00000066"/>
    <w:name w:val="WW8Num103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35">
    <w:nsid w:val="00000067"/>
    <w:multiLevelType w:val="singleLevel"/>
    <w:tmpl w:val="00000067"/>
    <w:name w:val="WW8Num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6">
    <w:nsid w:val="0C8D3039"/>
    <w:multiLevelType w:val="hybridMultilevel"/>
    <w:tmpl w:val="5E60E696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0EEE7A87"/>
    <w:multiLevelType w:val="hybridMultilevel"/>
    <w:tmpl w:val="DC32FB34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38">
    <w:nsid w:val="12D248FF"/>
    <w:multiLevelType w:val="hybridMultilevel"/>
    <w:tmpl w:val="5DEEF5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14A53CF0"/>
    <w:multiLevelType w:val="hybridMultilevel"/>
    <w:tmpl w:val="EC6A5EB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3DD25779"/>
    <w:multiLevelType w:val="multilevel"/>
    <w:tmpl w:val="1A56C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491D1C63"/>
    <w:multiLevelType w:val="multilevel"/>
    <w:tmpl w:val="718C93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2">
    <w:nsid w:val="4F98334E"/>
    <w:multiLevelType w:val="hybridMultilevel"/>
    <w:tmpl w:val="B6845D4E"/>
    <w:lvl w:ilvl="0" w:tplc="5916294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25D64A7"/>
    <w:multiLevelType w:val="multilevel"/>
    <w:tmpl w:val="4E0E00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36"/>
  </w:num>
  <w:num w:numId="2">
    <w:abstractNumId w:val="42"/>
  </w:num>
  <w:num w:numId="3">
    <w:abstractNumId w:val="39"/>
  </w:num>
  <w:num w:numId="4">
    <w:abstractNumId w:val="17"/>
  </w:num>
  <w:num w:numId="5">
    <w:abstractNumId w:val="6"/>
  </w:num>
  <w:num w:numId="6">
    <w:abstractNumId w:val="9"/>
  </w:num>
  <w:num w:numId="7">
    <w:abstractNumId w:val="22"/>
  </w:num>
  <w:num w:numId="8">
    <w:abstractNumId w:val="25"/>
  </w:num>
  <w:num w:numId="9">
    <w:abstractNumId w:val="12"/>
  </w:num>
  <w:num w:numId="10">
    <w:abstractNumId w:val="16"/>
  </w:num>
  <w:num w:numId="11">
    <w:abstractNumId w:val="3"/>
  </w:num>
  <w:num w:numId="12">
    <w:abstractNumId w:val="33"/>
  </w:num>
  <w:num w:numId="13">
    <w:abstractNumId w:val="21"/>
  </w:num>
  <w:num w:numId="14">
    <w:abstractNumId w:val="0"/>
  </w:num>
  <w:num w:numId="15">
    <w:abstractNumId w:val="32"/>
  </w:num>
  <w:num w:numId="16">
    <w:abstractNumId w:val="8"/>
  </w:num>
  <w:num w:numId="17">
    <w:abstractNumId w:val="31"/>
  </w:num>
  <w:num w:numId="18">
    <w:abstractNumId w:val="19"/>
  </w:num>
  <w:num w:numId="19">
    <w:abstractNumId w:val="20"/>
  </w:num>
  <w:num w:numId="20">
    <w:abstractNumId w:val="4"/>
  </w:num>
  <w:num w:numId="21">
    <w:abstractNumId w:val="29"/>
  </w:num>
  <w:num w:numId="22">
    <w:abstractNumId w:val="18"/>
  </w:num>
  <w:num w:numId="23">
    <w:abstractNumId w:val="1"/>
  </w:num>
  <w:num w:numId="24">
    <w:abstractNumId w:val="28"/>
  </w:num>
  <w:num w:numId="25">
    <w:abstractNumId w:val="11"/>
  </w:num>
  <w:num w:numId="26">
    <w:abstractNumId w:val="30"/>
  </w:num>
  <w:num w:numId="27">
    <w:abstractNumId w:val="27"/>
  </w:num>
  <w:num w:numId="28">
    <w:abstractNumId w:val="2"/>
  </w:num>
  <w:num w:numId="29">
    <w:abstractNumId w:val="15"/>
  </w:num>
  <w:num w:numId="30">
    <w:abstractNumId w:val="34"/>
  </w:num>
  <w:num w:numId="31">
    <w:abstractNumId w:val="23"/>
  </w:num>
  <w:num w:numId="32">
    <w:abstractNumId w:val="10"/>
  </w:num>
  <w:num w:numId="33">
    <w:abstractNumId w:val="26"/>
  </w:num>
  <w:num w:numId="34">
    <w:abstractNumId w:val="35"/>
  </w:num>
  <w:num w:numId="35">
    <w:abstractNumId w:val="7"/>
  </w:num>
  <w:num w:numId="36">
    <w:abstractNumId w:val="14"/>
  </w:num>
  <w:num w:numId="37">
    <w:abstractNumId w:val="24"/>
  </w:num>
  <w:num w:numId="38">
    <w:abstractNumId w:val="13"/>
  </w:num>
  <w:num w:numId="39">
    <w:abstractNumId w:val="5"/>
  </w:num>
  <w:num w:numId="40">
    <w:abstractNumId w:val="37"/>
  </w:num>
  <w:num w:numId="41">
    <w:abstractNumId w:val="38"/>
  </w:num>
  <w:num w:numId="42">
    <w:abstractNumId w:val="40"/>
  </w:num>
  <w:num w:numId="43">
    <w:abstractNumId w:val="41"/>
  </w:num>
  <w:num w:numId="44">
    <w:abstractNumId w:val="4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A304C"/>
    <w:rsid w:val="0000072F"/>
    <w:rsid w:val="000009BC"/>
    <w:rsid w:val="000115A3"/>
    <w:rsid w:val="00013FB7"/>
    <w:rsid w:val="000271FD"/>
    <w:rsid w:val="00027538"/>
    <w:rsid w:val="00042388"/>
    <w:rsid w:val="00042440"/>
    <w:rsid w:val="0004593C"/>
    <w:rsid w:val="00047420"/>
    <w:rsid w:val="00053CBF"/>
    <w:rsid w:val="00055252"/>
    <w:rsid w:val="00055F58"/>
    <w:rsid w:val="000566CB"/>
    <w:rsid w:val="00066AF9"/>
    <w:rsid w:val="00067069"/>
    <w:rsid w:val="000713E5"/>
    <w:rsid w:val="00071B39"/>
    <w:rsid w:val="00077352"/>
    <w:rsid w:val="000810AE"/>
    <w:rsid w:val="00082DCC"/>
    <w:rsid w:val="00092007"/>
    <w:rsid w:val="000A09F7"/>
    <w:rsid w:val="000A10A1"/>
    <w:rsid w:val="000A6E63"/>
    <w:rsid w:val="000B1142"/>
    <w:rsid w:val="000B28F9"/>
    <w:rsid w:val="000C73B0"/>
    <w:rsid w:val="000D0A9C"/>
    <w:rsid w:val="000D16C1"/>
    <w:rsid w:val="000E565C"/>
    <w:rsid w:val="000E684A"/>
    <w:rsid w:val="000F3CB3"/>
    <w:rsid w:val="00102969"/>
    <w:rsid w:val="001102DD"/>
    <w:rsid w:val="001135A4"/>
    <w:rsid w:val="00114F3D"/>
    <w:rsid w:val="00114FCC"/>
    <w:rsid w:val="00121340"/>
    <w:rsid w:val="00125716"/>
    <w:rsid w:val="00141B6D"/>
    <w:rsid w:val="00147637"/>
    <w:rsid w:val="00151D5D"/>
    <w:rsid w:val="001543B8"/>
    <w:rsid w:val="0016025B"/>
    <w:rsid w:val="00160B1A"/>
    <w:rsid w:val="001639CF"/>
    <w:rsid w:val="00164631"/>
    <w:rsid w:val="00181EAB"/>
    <w:rsid w:val="00184FCD"/>
    <w:rsid w:val="00191B13"/>
    <w:rsid w:val="00196264"/>
    <w:rsid w:val="001A2E05"/>
    <w:rsid w:val="001A5280"/>
    <w:rsid w:val="001B6261"/>
    <w:rsid w:val="001C1128"/>
    <w:rsid w:val="001D31E1"/>
    <w:rsid w:val="001D5EAA"/>
    <w:rsid w:val="001E27C1"/>
    <w:rsid w:val="001E3430"/>
    <w:rsid w:val="001E6303"/>
    <w:rsid w:val="001F28B6"/>
    <w:rsid w:val="001F624F"/>
    <w:rsid w:val="001F7451"/>
    <w:rsid w:val="00200EC9"/>
    <w:rsid w:val="00215715"/>
    <w:rsid w:val="00221222"/>
    <w:rsid w:val="002225DA"/>
    <w:rsid w:val="00225D11"/>
    <w:rsid w:val="0022737B"/>
    <w:rsid w:val="002408EA"/>
    <w:rsid w:val="00244CFE"/>
    <w:rsid w:val="00247129"/>
    <w:rsid w:val="00253999"/>
    <w:rsid w:val="00260FDF"/>
    <w:rsid w:val="00262BB0"/>
    <w:rsid w:val="0026597D"/>
    <w:rsid w:val="002702AD"/>
    <w:rsid w:val="00275533"/>
    <w:rsid w:val="00286810"/>
    <w:rsid w:val="00286C43"/>
    <w:rsid w:val="00294B12"/>
    <w:rsid w:val="00297A4F"/>
    <w:rsid w:val="002A27CE"/>
    <w:rsid w:val="002A3E52"/>
    <w:rsid w:val="002B03D8"/>
    <w:rsid w:val="002B10BB"/>
    <w:rsid w:val="002B126D"/>
    <w:rsid w:val="002B681A"/>
    <w:rsid w:val="002C00A7"/>
    <w:rsid w:val="002C3361"/>
    <w:rsid w:val="002D7BB4"/>
    <w:rsid w:val="002E3E48"/>
    <w:rsid w:val="002E3F09"/>
    <w:rsid w:val="002F0B69"/>
    <w:rsid w:val="002F391F"/>
    <w:rsid w:val="00312D5E"/>
    <w:rsid w:val="003176A0"/>
    <w:rsid w:val="0032728A"/>
    <w:rsid w:val="0033449E"/>
    <w:rsid w:val="00340163"/>
    <w:rsid w:val="003466B9"/>
    <w:rsid w:val="003529CE"/>
    <w:rsid w:val="0035409C"/>
    <w:rsid w:val="00355C17"/>
    <w:rsid w:val="0036021A"/>
    <w:rsid w:val="003607E4"/>
    <w:rsid w:val="003626D9"/>
    <w:rsid w:val="003675AE"/>
    <w:rsid w:val="00370B35"/>
    <w:rsid w:val="00371DE3"/>
    <w:rsid w:val="003779D9"/>
    <w:rsid w:val="00380D0E"/>
    <w:rsid w:val="0038416C"/>
    <w:rsid w:val="00387DCD"/>
    <w:rsid w:val="003A0E63"/>
    <w:rsid w:val="003A32EB"/>
    <w:rsid w:val="003B3EE3"/>
    <w:rsid w:val="003B51BF"/>
    <w:rsid w:val="003C4584"/>
    <w:rsid w:val="003C6EC3"/>
    <w:rsid w:val="003D0B62"/>
    <w:rsid w:val="003D1269"/>
    <w:rsid w:val="003D4D7C"/>
    <w:rsid w:val="003E635F"/>
    <w:rsid w:val="003E759D"/>
    <w:rsid w:val="00415DAF"/>
    <w:rsid w:val="00416D51"/>
    <w:rsid w:val="0042033F"/>
    <w:rsid w:val="00421130"/>
    <w:rsid w:val="004226E4"/>
    <w:rsid w:val="00431679"/>
    <w:rsid w:val="00436FC2"/>
    <w:rsid w:val="00447D4F"/>
    <w:rsid w:val="0045280D"/>
    <w:rsid w:val="00457124"/>
    <w:rsid w:val="00471909"/>
    <w:rsid w:val="004758AC"/>
    <w:rsid w:val="00475F01"/>
    <w:rsid w:val="00483FB0"/>
    <w:rsid w:val="00485312"/>
    <w:rsid w:val="00490394"/>
    <w:rsid w:val="0049405C"/>
    <w:rsid w:val="004A03AF"/>
    <w:rsid w:val="004A3DD9"/>
    <w:rsid w:val="004A44F5"/>
    <w:rsid w:val="004C1648"/>
    <w:rsid w:val="004C5776"/>
    <w:rsid w:val="004C6247"/>
    <w:rsid w:val="004D01EC"/>
    <w:rsid w:val="004D1AC5"/>
    <w:rsid w:val="004D44B2"/>
    <w:rsid w:val="004E1827"/>
    <w:rsid w:val="004E239B"/>
    <w:rsid w:val="004E56F9"/>
    <w:rsid w:val="004F0087"/>
    <w:rsid w:val="004F11DD"/>
    <w:rsid w:val="004F3B74"/>
    <w:rsid w:val="004F4F63"/>
    <w:rsid w:val="005042F8"/>
    <w:rsid w:val="00507AC4"/>
    <w:rsid w:val="00507F70"/>
    <w:rsid w:val="00516D54"/>
    <w:rsid w:val="00516EAA"/>
    <w:rsid w:val="00524371"/>
    <w:rsid w:val="0052479A"/>
    <w:rsid w:val="00527B2A"/>
    <w:rsid w:val="00532167"/>
    <w:rsid w:val="00532EAC"/>
    <w:rsid w:val="00540DFD"/>
    <w:rsid w:val="00545FB3"/>
    <w:rsid w:val="00547C51"/>
    <w:rsid w:val="00553C1D"/>
    <w:rsid w:val="0056766D"/>
    <w:rsid w:val="00571572"/>
    <w:rsid w:val="00581472"/>
    <w:rsid w:val="005857CA"/>
    <w:rsid w:val="00585A15"/>
    <w:rsid w:val="00586A3D"/>
    <w:rsid w:val="00590AC0"/>
    <w:rsid w:val="005911C9"/>
    <w:rsid w:val="00592715"/>
    <w:rsid w:val="005963FA"/>
    <w:rsid w:val="005A0640"/>
    <w:rsid w:val="005B15D3"/>
    <w:rsid w:val="005B1BC6"/>
    <w:rsid w:val="005B2B1E"/>
    <w:rsid w:val="005B40B6"/>
    <w:rsid w:val="005B40FA"/>
    <w:rsid w:val="005B5EE4"/>
    <w:rsid w:val="005C37E2"/>
    <w:rsid w:val="005C6B49"/>
    <w:rsid w:val="005C6D88"/>
    <w:rsid w:val="005D002B"/>
    <w:rsid w:val="005D5CCE"/>
    <w:rsid w:val="005E19BE"/>
    <w:rsid w:val="005E29CA"/>
    <w:rsid w:val="005E3F52"/>
    <w:rsid w:val="005E7996"/>
    <w:rsid w:val="005F678F"/>
    <w:rsid w:val="00600331"/>
    <w:rsid w:val="00600CEA"/>
    <w:rsid w:val="00603F75"/>
    <w:rsid w:val="006062E6"/>
    <w:rsid w:val="00610036"/>
    <w:rsid w:val="006103AD"/>
    <w:rsid w:val="00612535"/>
    <w:rsid w:val="0061737C"/>
    <w:rsid w:val="00620049"/>
    <w:rsid w:val="00625308"/>
    <w:rsid w:val="00627FC0"/>
    <w:rsid w:val="006353BD"/>
    <w:rsid w:val="00636C30"/>
    <w:rsid w:val="00637C71"/>
    <w:rsid w:val="00640975"/>
    <w:rsid w:val="00651923"/>
    <w:rsid w:val="00657607"/>
    <w:rsid w:val="006618DB"/>
    <w:rsid w:val="00662350"/>
    <w:rsid w:val="00673011"/>
    <w:rsid w:val="00676B23"/>
    <w:rsid w:val="00676C28"/>
    <w:rsid w:val="006776E0"/>
    <w:rsid w:val="00677C43"/>
    <w:rsid w:val="00677D9C"/>
    <w:rsid w:val="00680A3B"/>
    <w:rsid w:val="00691B6B"/>
    <w:rsid w:val="00692886"/>
    <w:rsid w:val="00694A0E"/>
    <w:rsid w:val="006971AB"/>
    <w:rsid w:val="00697D0C"/>
    <w:rsid w:val="006B017B"/>
    <w:rsid w:val="006B0E91"/>
    <w:rsid w:val="006C118E"/>
    <w:rsid w:val="006C32DE"/>
    <w:rsid w:val="006C4CEF"/>
    <w:rsid w:val="006C5678"/>
    <w:rsid w:val="006D085A"/>
    <w:rsid w:val="006D3C0E"/>
    <w:rsid w:val="006E1AE6"/>
    <w:rsid w:val="006E1E1F"/>
    <w:rsid w:val="006F053F"/>
    <w:rsid w:val="006F1C65"/>
    <w:rsid w:val="006F4D07"/>
    <w:rsid w:val="007014BF"/>
    <w:rsid w:val="00707565"/>
    <w:rsid w:val="00713D99"/>
    <w:rsid w:val="00714DB5"/>
    <w:rsid w:val="00715CAB"/>
    <w:rsid w:val="007175B5"/>
    <w:rsid w:val="00731AFA"/>
    <w:rsid w:val="00736E95"/>
    <w:rsid w:val="00737D58"/>
    <w:rsid w:val="00741441"/>
    <w:rsid w:val="00742CDA"/>
    <w:rsid w:val="00742F73"/>
    <w:rsid w:val="00743412"/>
    <w:rsid w:val="00750FB6"/>
    <w:rsid w:val="007535F5"/>
    <w:rsid w:val="00764D31"/>
    <w:rsid w:val="00765CA6"/>
    <w:rsid w:val="007761FF"/>
    <w:rsid w:val="00776B9C"/>
    <w:rsid w:val="00782FE8"/>
    <w:rsid w:val="00787062"/>
    <w:rsid w:val="007928D7"/>
    <w:rsid w:val="00794F24"/>
    <w:rsid w:val="00795C5E"/>
    <w:rsid w:val="007A46E0"/>
    <w:rsid w:val="007B1434"/>
    <w:rsid w:val="007B2C4D"/>
    <w:rsid w:val="007C237B"/>
    <w:rsid w:val="007C2775"/>
    <w:rsid w:val="007D474C"/>
    <w:rsid w:val="007D5ACA"/>
    <w:rsid w:val="007E3BB2"/>
    <w:rsid w:val="007E7268"/>
    <w:rsid w:val="007F0E9F"/>
    <w:rsid w:val="007F4419"/>
    <w:rsid w:val="007F61DB"/>
    <w:rsid w:val="007F7662"/>
    <w:rsid w:val="00804821"/>
    <w:rsid w:val="008051A6"/>
    <w:rsid w:val="008127C0"/>
    <w:rsid w:val="0082181F"/>
    <w:rsid w:val="00823F80"/>
    <w:rsid w:val="00826F28"/>
    <w:rsid w:val="00834FFA"/>
    <w:rsid w:val="008429D3"/>
    <w:rsid w:val="00843E95"/>
    <w:rsid w:val="008508E6"/>
    <w:rsid w:val="00852806"/>
    <w:rsid w:val="00854FE9"/>
    <w:rsid w:val="008559B6"/>
    <w:rsid w:val="00855FC9"/>
    <w:rsid w:val="00860450"/>
    <w:rsid w:val="00864627"/>
    <w:rsid w:val="00867A20"/>
    <w:rsid w:val="008759EC"/>
    <w:rsid w:val="008800BE"/>
    <w:rsid w:val="00883CD8"/>
    <w:rsid w:val="0089176A"/>
    <w:rsid w:val="008957A6"/>
    <w:rsid w:val="008958B9"/>
    <w:rsid w:val="008A2B6A"/>
    <w:rsid w:val="008A310B"/>
    <w:rsid w:val="008A630F"/>
    <w:rsid w:val="008B2097"/>
    <w:rsid w:val="008B2E38"/>
    <w:rsid w:val="008B2FDB"/>
    <w:rsid w:val="008B5698"/>
    <w:rsid w:val="008B6C4B"/>
    <w:rsid w:val="008C4D54"/>
    <w:rsid w:val="008E054E"/>
    <w:rsid w:val="008E375E"/>
    <w:rsid w:val="008E55D9"/>
    <w:rsid w:val="008E61B4"/>
    <w:rsid w:val="008F6DBD"/>
    <w:rsid w:val="00900265"/>
    <w:rsid w:val="0091353E"/>
    <w:rsid w:val="00914B66"/>
    <w:rsid w:val="00924438"/>
    <w:rsid w:val="00926054"/>
    <w:rsid w:val="0092664C"/>
    <w:rsid w:val="00930C23"/>
    <w:rsid w:val="00931674"/>
    <w:rsid w:val="00934ADC"/>
    <w:rsid w:val="00935B42"/>
    <w:rsid w:val="00947C12"/>
    <w:rsid w:val="00950A02"/>
    <w:rsid w:val="00960BBA"/>
    <w:rsid w:val="009650B9"/>
    <w:rsid w:val="009672F6"/>
    <w:rsid w:val="00967AD5"/>
    <w:rsid w:val="0097037C"/>
    <w:rsid w:val="00974769"/>
    <w:rsid w:val="00984326"/>
    <w:rsid w:val="00984ED7"/>
    <w:rsid w:val="009851D8"/>
    <w:rsid w:val="00987033"/>
    <w:rsid w:val="009939FC"/>
    <w:rsid w:val="0099562A"/>
    <w:rsid w:val="00997E63"/>
    <w:rsid w:val="009A0A31"/>
    <w:rsid w:val="009A5E4E"/>
    <w:rsid w:val="009B1739"/>
    <w:rsid w:val="009B2656"/>
    <w:rsid w:val="009C6888"/>
    <w:rsid w:val="009D25F9"/>
    <w:rsid w:val="009D5C41"/>
    <w:rsid w:val="009D7B4C"/>
    <w:rsid w:val="009E2054"/>
    <w:rsid w:val="009E7043"/>
    <w:rsid w:val="009F1482"/>
    <w:rsid w:val="009F39DC"/>
    <w:rsid w:val="009F3FB1"/>
    <w:rsid w:val="009F5302"/>
    <w:rsid w:val="009F559E"/>
    <w:rsid w:val="00A00472"/>
    <w:rsid w:val="00A02FDD"/>
    <w:rsid w:val="00A04E49"/>
    <w:rsid w:val="00A06711"/>
    <w:rsid w:val="00A12EE1"/>
    <w:rsid w:val="00A2063E"/>
    <w:rsid w:val="00A21C1E"/>
    <w:rsid w:val="00A30873"/>
    <w:rsid w:val="00A405FC"/>
    <w:rsid w:val="00A4100D"/>
    <w:rsid w:val="00A555FD"/>
    <w:rsid w:val="00A614FD"/>
    <w:rsid w:val="00A631F2"/>
    <w:rsid w:val="00A668EA"/>
    <w:rsid w:val="00A76B80"/>
    <w:rsid w:val="00A83925"/>
    <w:rsid w:val="00A870EB"/>
    <w:rsid w:val="00A87A33"/>
    <w:rsid w:val="00A940C3"/>
    <w:rsid w:val="00A9738B"/>
    <w:rsid w:val="00AA7D8C"/>
    <w:rsid w:val="00AC64E4"/>
    <w:rsid w:val="00AD0439"/>
    <w:rsid w:val="00AE2EF8"/>
    <w:rsid w:val="00AE403F"/>
    <w:rsid w:val="00AE425E"/>
    <w:rsid w:val="00AF3DF4"/>
    <w:rsid w:val="00AF41C8"/>
    <w:rsid w:val="00AF5CE4"/>
    <w:rsid w:val="00B003DC"/>
    <w:rsid w:val="00B01797"/>
    <w:rsid w:val="00B07237"/>
    <w:rsid w:val="00B132DE"/>
    <w:rsid w:val="00B15EEF"/>
    <w:rsid w:val="00B161DD"/>
    <w:rsid w:val="00B17224"/>
    <w:rsid w:val="00B20ECB"/>
    <w:rsid w:val="00B22305"/>
    <w:rsid w:val="00B24DD3"/>
    <w:rsid w:val="00B25188"/>
    <w:rsid w:val="00B26EA2"/>
    <w:rsid w:val="00B320D1"/>
    <w:rsid w:val="00B326E6"/>
    <w:rsid w:val="00B362BC"/>
    <w:rsid w:val="00B4305D"/>
    <w:rsid w:val="00B4437C"/>
    <w:rsid w:val="00B45D38"/>
    <w:rsid w:val="00B46CE2"/>
    <w:rsid w:val="00B51A49"/>
    <w:rsid w:val="00B54287"/>
    <w:rsid w:val="00B54F18"/>
    <w:rsid w:val="00B7783B"/>
    <w:rsid w:val="00B8059F"/>
    <w:rsid w:val="00B85B79"/>
    <w:rsid w:val="00B96EC3"/>
    <w:rsid w:val="00BA3563"/>
    <w:rsid w:val="00BA4A7B"/>
    <w:rsid w:val="00BA4FB8"/>
    <w:rsid w:val="00BB2B50"/>
    <w:rsid w:val="00BB3C04"/>
    <w:rsid w:val="00BB4105"/>
    <w:rsid w:val="00BB5030"/>
    <w:rsid w:val="00BB7E2A"/>
    <w:rsid w:val="00BB7E40"/>
    <w:rsid w:val="00BC11B1"/>
    <w:rsid w:val="00BC75DC"/>
    <w:rsid w:val="00BD483E"/>
    <w:rsid w:val="00BD56B7"/>
    <w:rsid w:val="00BE6272"/>
    <w:rsid w:val="00BE6A61"/>
    <w:rsid w:val="00BE72E4"/>
    <w:rsid w:val="00BF2131"/>
    <w:rsid w:val="00BF23FC"/>
    <w:rsid w:val="00BF347D"/>
    <w:rsid w:val="00BF3E3B"/>
    <w:rsid w:val="00C00BE0"/>
    <w:rsid w:val="00C034B5"/>
    <w:rsid w:val="00C036EF"/>
    <w:rsid w:val="00C04926"/>
    <w:rsid w:val="00C07595"/>
    <w:rsid w:val="00C07A5E"/>
    <w:rsid w:val="00C12621"/>
    <w:rsid w:val="00C24C5E"/>
    <w:rsid w:val="00C252E2"/>
    <w:rsid w:val="00C31D1C"/>
    <w:rsid w:val="00C329A3"/>
    <w:rsid w:val="00C4540E"/>
    <w:rsid w:val="00C45F10"/>
    <w:rsid w:val="00C46D44"/>
    <w:rsid w:val="00C46F1F"/>
    <w:rsid w:val="00C50064"/>
    <w:rsid w:val="00C50EF8"/>
    <w:rsid w:val="00C5588F"/>
    <w:rsid w:val="00C6144B"/>
    <w:rsid w:val="00C66BE3"/>
    <w:rsid w:val="00C66DF6"/>
    <w:rsid w:val="00C716D4"/>
    <w:rsid w:val="00C7246A"/>
    <w:rsid w:val="00C751B7"/>
    <w:rsid w:val="00C802BF"/>
    <w:rsid w:val="00C821BC"/>
    <w:rsid w:val="00C85C2A"/>
    <w:rsid w:val="00C87D50"/>
    <w:rsid w:val="00C954C8"/>
    <w:rsid w:val="00C95D05"/>
    <w:rsid w:val="00CA011B"/>
    <w:rsid w:val="00CA1F1A"/>
    <w:rsid w:val="00CA27DC"/>
    <w:rsid w:val="00CA762E"/>
    <w:rsid w:val="00CB09DD"/>
    <w:rsid w:val="00CB192C"/>
    <w:rsid w:val="00CC22CA"/>
    <w:rsid w:val="00CC3568"/>
    <w:rsid w:val="00CC35BF"/>
    <w:rsid w:val="00CC3BD3"/>
    <w:rsid w:val="00CC743A"/>
    <w:rsid w:val="00CC7ACC"/>
    <w:rsid w:val="00CD018F"/>
    <w:rsid w:val="00CE2048"/>
    <w:rsid w:val="00CE5BF6"/>
    <w:rsid w:val="00CF5DAB"/>
    <w:rsid w:val="00CF7804"/>
    <w:rsid w:val="00D00252"/>
    <w:rsid w:val="00D03F8C"/>
    <w:rsid w:val="00D05C75"/>
    <w:rsid w:val="00D05D73"/>
    <w:rsid w:val="00D066F5"/>
    <w:rsid w:val="00D140A9"/>
    <w:rsid w:val="00D169BA"/>
    <w:rsid w:val="00D20A7C"/>
    <w:rsid w:val="00D21FCE"/>
    <w:rsid w:val="00D309EB"/>
    <w:rsid w:val="00D42E0F"/>
    <w:rsid w:val="00D436AB"/>
    <w:rsid w:val="00D456DD"/>
    <w:rsid w:val="00D458A6"/>
    <w:rsid w:val="00D474FD"/>
    <w:rsid w:val="00D47D0B"/>
    <w:rsid w:val="00D6236E"/>
    <w:rsid w:val="00D70F92"/>
    <w:rsid w:val="00D73279"/>
    <w:rsid w:val="00D74D11"/>
    <w:rsid w:val="00D767C0"/>
    <w:rsid w:val="00D77F71"/>
    <w:rsid w:val="00D84D21"/>
    <w:rsid w:val="00D90BC7"/>
    <w:rsid w:val="00D91C9F"/>
    <w:rsid w:val="00D96CDC"/>
    <w:rsid w:val="00DA0EF6"/>
    <w:rsid w:val="00DA5BB4"/>
    <w:rsid w:val="00DB04CB"/>
    <w:rsid w:val="00DB10B6"/>
    <w:rsid w:val="00DB4803"/>
    <w:rsid w:val="00DB615E"/>
    <w:rsid w:val="00DB7440"/>
    <w:rsid w:val="00DC27F7"/>
    <w:rsid w:val="00DC2FA1"/>
    <w:rsid w:val="00DC4815"/>
    <w:rsid w:val="00DD2C5A"/>
    <w:rsid w:val="00DD7DEF"/>
    <w:rsid w:val="00DE71A7"/>
    <w:rsid w:val="00DE7677"/>
    <w:rsid w:val="00DF3788"/>
    <w:rsid w:val="00DF4669"/>
    <w:rsid w:val="00DF5E7E"/>
    <w:rsid w:val="00E02171"/>
    <w:rsid w:val="00E04CC2"/>
    <w:rsid w:val="00E113A4"/>
    <w:rsid w:val="00E12C7F"/>
    <w:rsid w:val="00E15A1F"/>
    <w:rsid w:val="00E279F1"/>
    <w:rsid w:val="00E300F3"/>
    <w:rsid w:val="00E330D7"/>
    <w:rsid w:val="00E342D5"/>
    <w:rsid w:val="00E37582"/>
    <w:rsid w:val="00E42C6D"/>
    <w:rsid w:val="00E43389"/>
    <w:rsid w:val="00E50A90"/>
    <w:rsid w:val="00E51DB6"/>
    <w:rsid w:val="00E606EF"/>
    <w:rsid w:val="00E71DEA"/>
    <w:rsid w:val="00E73D1E"/>
    <w:rsid w:val="00E75F45"/>
    <w:rsid w:val="00E83659"/>
    <w:rsid w:val="00E84D12"/>
    <w:rsid w:val="00E909BE"/>
    <w:rsid w:val="00E90E84"/>
    <w:rsid w:val="00E954D8"/>
    <w:rsid w:val="00E95AB1"/>
    <w:rsid w:val="00EB2802"/>
    <w:rsid w:val="00EB2E4B"/>
    <w:rsid w:val="00EB4BA0"/>
    <w:rsid w:val="00EC05E9"/>
    <w:rsid w:val="00EC1A18"/>
    <w:rsid w:val="00EC42D3"/>
    <w:rsid w:val="00EC6359"/>
    <w:rsid w:val="00ED02AD"/>
    <w:rsid w:val="00ED1150"/>
    <w:rsid w:val="00ED22D5"/>
    <w:rsid w:val="00ED2745"/>
    <w:rsid w:val="00ED7AE1"/>
    <w:rsid w:val="00EF4982"/>
    <w:rsid w:val="00EF6ADB"/>
    <w:rsid w:val="00F0514B"/>
    <w:rsid w:val="00F0532F"/>
    <w:rsid w:val="00F1534E"/>
    <w:rsid w:val="00F225AA"/>
    <w:rsid w:val="00F24ED9"/>
    <w:rsid w:val="00F309D0"/>
    <w:rsid w:val="00F30C68"/>
    <w:rsid w:val="00F30D23"/>
    <w:rsid w:val="00F337E9"/>
    <w:rsid w:val="00F33BD3"/>
    <w:rsid w:val="00F3458C"/>
    <w:rsid w:val="00F40032"/>
    <w:rsid w:val="00F43F68"/>
    <w:rsid w:val="00F527CC"/>
    <w:rsid w:val="00F56C2A"/>
    <w:rsid w:val="00F643AD"/>
    <w:rsid w:val="00F64D64"/>
    <w:rsid w:val="00F67A08"/>
    <w:rsid w:val="00F70CA4"/>
    <w:rsid w:val="00F76995"/>
    <w:rsid w:val="00F86EF3"/>
    <w:rsid w:val="00F963AC"/>
    <w:rsid w:val="00FA25CE"/>
    <w:rsid w:val="00FA304C"/>
    <w:rsid w:val="00FA5FCD"/>
    <w:rsid w:val="00FB01E7"/>
    <w:rsid w:val="00FB1F9A"/>
    <w:rsid w:val="00FB77D4"/>
    <w:rsid w:val="00FB7DAE"/>
    <w:rsid w:val="00FC0DCE"/>
    <w:rsid w:val="00FC5C25"/>
    <w:rsid w:val="00FC6073"/>
    <w:rsid w:val="00FD0C41"/>
    <w:rsid w:val="00FE1236"/>
    <w:rsid w:val="00FE16C5"/>
    <w:rsid w:val="00FE570A"/>
    <w:rsid w:val="00FE7D13"/>
    <w:rsid w:val="00FF23E2"/>
    <w:rsid w:val="00FF7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3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30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16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69BA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rsid w:val="0021571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21571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8">
    <w:name w:val="Знак Знак Знак Знак"/>
    <w:basedOn w:val="a"/>
    <w:rsid w:val="0099562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9">
    <w:name w:val="List Paragraph"/>
    <w:basedOn w:val="a"/>
    <w:uiPriority w:val="34"/>
    <w:qFormat/>
    <w:rsid w:val="00855FC9"/>
    <w:pPr>
      <w:ind w:left="720"/>
      <w:contextualSpacing/>
    </w:pPr>
    <w:rPr>
      <w:rFonts w:eastAsiaTheme="minorEastAsia"/>
      <w:lang w:eastAsia="ru-RU"/>
    </w:rPr>
  </w:style>
  <w:style w:type="paragraph" w:customStyle="1" w:styleId="1">
    <w:name w:val="Знак1"/>
    <w:basedOn w:val="a"/>
    <w:rsid w:val="004F4F6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NR">
    <w:name w:val="NR"/>
    <w:basedOn w:val="a"/>
    <w:rsid w:val="00782FE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Знак1"/>
    <w:basedOn w:val="a"/>
    <w:rsid w:val="00742CD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a">
    <w:name w:val="Placeholder Text"/>
    <w:basedOn w:val="a0"/>
    <w:uiPriority w:val="99"/>
    <w:semiHidden/>
    <w:rsid w:val="00A06711"/>
    <w:rPr>
      <w:color w:val="808080"/>
    </w:rPr>
  </w:style>
  <w:style w:type="paragraph" w:customStyle="1" w:styleId="11">
    <w:name w:val=" Знак1"/>
    <w:basedOn w:val="a"/>
    <w:rsid w:val="00A8392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1C0AB9-B453-4848-9B15-BC180BF8E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1534</TotalTime>
  <Pages>9</Pages>
  <Words>2050</Words>
  <Characters>11689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478</cp:revision>
  <dcterms:created xsi:type="dcterms:W3CDTF">2012-07-23T20:10:00Z</dcterms:created>
  <dcterms:modified xsi:type="dcterms:W3CDTF">2015-08-08T14:10:00Z</dcterms:modified>
</cp:coreProperties>
</file>